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4C71AE" w14:textId="38EFB471" w:rsidR="00797B58" w:rsidRPr="0030234B" w:rsidRDefault="00123C9F" w:rsidP="00123C9F">
      <w:pPr>
        <w:pStyle w:val="Legenda"/>
        <w:rPr>
          <w:rFonts w:ascii="Arial" w:hAnsi="Arial"/>
          <w:szCs w:val="20"/>
        </w:rPr>
      </w:pPr>
      <w:bookmarkStart w:id="0" w:name="_Ref450206017"/>
      <w:bookmarkStart w:id="1" w:name="_Ref450206149"/>
      <w:bookmarkStart w:id="2" w:name="_GoBack"/>
      <w:bookmarkEnd w:id="2"/>
      <w:r w:rsidRPr="0030234B">
        <w:rPr>
          <w:rFonts w:ascii="Arial" w:hAnsi="Arial"/>
          <w:szCs w:val="20"/>
        </w:rPr>
        <w:t xml:space="preserve">Anexo </w:t>
      </w:r>
      <w:r w:rsidR="00467FFC" w:rsidRPr="0030234B">
        <w:rPr>
          <w:rFonts w:ascii="Arial" w:hAnsi="Arial"/>
          <w:szCs w:val="20"/>
        </w:rPr>
        <w:fldChar w:fldCharType="begin"/>
      </w:r>
      <w:r w:rsidRPr="0030234B">
        <w:rPr>
          <w:rFonts w:ascii="Arial" w:hAnsi="Arial"/>
          <w:szCs w:val="20"/>
        </w:rPr>
        <w:instrText xml:space="preserve"> SEQ Anexo \* ROMAN </w:instrText>
      </w:r>
      <w:r w:rsidR="00467FFC" w:rsidRPr="0030234B">
        <w:rPr>
          <w:rFonts w:ascii="Arial" w:hAnsi="Arial"/>
          <w:szCs w:val="20"/>
        </w:rPr>
        <w:fldChar w:fldCharType="separate"/>
      </w:r>
      <w:r w:rsidR="002E2252">
        <w:rPr>
          <w:rFonts w:ascii="Arial" w:hAnsi="Arial"/>
          <w:szCs w:val="20"/>
        </w:rPr>
        <w:t>III</w:t>
      </w:r>
      <w:r w:rsidR="00467FFC" w:rsidRPr="0030234B">
        <w:rPr>
          <w:rFonts w:ascii="Arial" w:hAnsi="Arial"/>
          <w:szCs w:val="20"/>
        </w:rPr>
        <w:fldChar w:fldCharType="end"/>
      </w:r>
      <w:bookmarkEnd w:id="0"/>
      <w:r w:rsidR="0040590C" w:rsidRPr="0030234B">
        <w:rPr>
          <w:rFonts w:ascii="Arial" w:hAnsi="Arial"/>
          <w:szCs w:val="20"/>
        </w:rPr>
        <w:t>: Detalhamento dos Encargos Sociais e do BDI</w:t>
      </w:r>
      <w:bookmarkEnd w:id="1"/>
    </w:p>
    <w:p w14:paraId="37B1FC60" w14:textId="77777777" w:rsidR="00797B58" w:rsidRPr="0030234B" w:rsidRDefault="00797B58" w:rsidP="00797B58">
      <w:pPr>
        <w:rPr>
          <w:szCs w:val="20"/>
        </w:rPr>
      </w:pPr>
    </w:p>
    <w:p w14:paraId="422BB263" w14:textId="77777777" w:rsidR="00797B58" w:rsidRPr="0030234B" w:rsidRDefault="00797B58" w:rsidP="00797B58">
      <w:pPr>
        <w:rPr>
          <w:szCs w:val="20"/>
        </w:rPr>
      </w:pPr>
    </w:p>
    <w:p w14:paraId="21674CB2" w14:textId="77777777" w:rsidR="00797B58" w:rsidRPr="0030234B" w:rsidRDefault="00797B58" w:rsidP="00797B58">
      <w:pPr>
        <w:rPr>
          <w:szCs w:val="20"/>
        </w:rPr>
      </w:pPr>
    </w:p>
    <w:p w14:paraId="12F5FC25" w14:textId="77777777" w:rsidR="00797B58" w:rsidRPr="0030234B" w:rsidRDefault="00797B58" w:rsidP="00797B58">
      <w:pPr>
        <w:rPr>
          <w:szCs w:val="20"/>
        </w:rPr>
      </w:pPr>
    </w:p>
    <w:p w14:paraId="01D6C2C1" w14:textId="77777777" w:rsidR="00797B58" w:rsidRPr="0030234B" w:rsidRDefault="00797B58" w:rsidP="00797B58">
      <w:pPr>
        <w:rPr>
          <w:szCs w:val="20"/>
        </w:rPr>
      </w:pPr>
    </w:p>
    <w:p w14:paraId="26FA1924" w14:textId="77777777" w:rsidR="00797B58" w:rsidRPr="0030234B" w:rsidRDefault="00797B58" w:rsidP="00797B58">
      <w:pPr>
        <w:rPr>
          <w:szCs w:val="20"/>
        </w:rPr>
      </w:pPr>
    </w:p>
    <w:p w14:paraId="63A3484E" w14:textId="77777777" w:rsidR="00797B58" w:rsidRPr="0030234B" w:rsidRDefault="00797B58" w:rsidP="00797B58">
      <w:pPr>
        <w:rPr>
          <w:szCs w:val="20"/>
        </w:rPr>
      </w:pPr>
    </w:p>
    <w:p w14:paraId="0A19BB18" w14:textId="77777777" w:rsidR="00797B58" w:rsidRPr="0030234B" w:rsidRDefault="00797B58" w:rsidP="00797B58">
      <w:pPr>
        <w:rPr>
          <w:szCs w:val="20"/>
        </w:rPr>
      </w:pPr>
    </w:p>
    <w:p w14:paraId="182B4AA2" w14:textId="77777777" w:rsidR="00797B58" w:rsidRPr="0030234B" w:rsidRDefault="00797B58" w:rsidP="00797B58">
      <w:pPr>
        <w:rPr>
          <w:szCs w:val="20"/>
        </w:rPr>
      </w:pPr>
    </w:p>
    <w:p w14:paraId="4FDAE432" w14:textId="77777777" w:rsidR="00797B58" w:rsidRPr="0030234B" w:rsidRDefault="00797B58" w:rsidP="00797B58">
      <w:pPr>
        <w:rPr>
          <w:szCs w:val="20"/>
        </w:rPr>
      </w:pPr>
    </w:p>
    <w:p w14:paraId="1B71269C" w14:textId="77777777" w:rsidR="00797B58" w:rsidRPr="0030234B" w:rsidRDefault="00797B58" w:rsidP="00797B58">
      <w:pPr>
        <w:rPr>
          <w:szCs w:val="20"/>
        </w:rPr>
      </w:pPr>
    </w:p>
    <w:p w14:paraId="5EE2FD58" w14:textId="77777777" w:rsidR="00797B58" w:rsidRPr="0030234B" w:rsidRDefault="00797B58" w:rsidP="00797B58">
      <w:pPr>
        <w:rPr>
          <w:szCs w:val="20"/>
        </w:rPr>
      </w:pPr>
    </w:p>
    <w:p w14:paraId="451E0E88" w14:textId="77777777" w:rsidR="00797B58" w:rsidRPr="0030234B" w:rsidRDefault="00797B58" w:rsidP="00797B58">
      <w:pPr>
        <w:rPr>
          <w:szCs w:val="20"/>
        </w:rPr>
      </w:pPr>
    </w:p>
    <w:p w14:paraId="2D205106" w14:textId="77777777" w:rsidR="00797B58" w:rsidRPr="0030234B" w:rsidRDefault="00797B58" w:rsidP="00797B58">
      <w:pPr>
        <w:rPr>
          <w:szCs w:val="20"/>
        </w:rPr>
      </w:pPr>
    </w:p>
    <w:p w14:paraId="4BD10FF2" w14:textId="77777777" w:rsidR="00797B58" w:rsidRPr="0030234B" w:rsidRDefault="00797B58" w:rsidP="00797B58">
      <w:pPr>
        <w:rPr>
          <w:szCs w:val="20"/>
        </w:rPr>
      </w:pPr>
    </w:p>
    <w:p w14:paraId="2E5D9CAB" w14:textId="77777777" w:rsidR="00797B58" w:rsidRPr="0030234B" w:rsidRDefault="00797B58" w:rsidP="00797B58">
      <w:pPr>
        <w:rPr>
          <w:szCs w:val="20"/>
        </w:rPr>
      </w:pPr>
    </w:p>
    <w:p w14:paraId="58501939" w14:textId="77777777" w:rsidR="00797B58" w:rsidRPr="0030234B" w:rsidRDefault="00797B58" w:rsidP="00797B58">
      <w:pPr>
        <w:rPr>
          <w:szCs w:val="20"/>
        </w:rPr>
      </w:pPr>
    </w:p>
    <w:p w14:paraId="13E47607" w14:textId="77777777" w:rsidR="00797B58" w:rsidRPr="0030234B" w:rsidRDefault="00797B58" w:rsidP="00797B58">
      <w:pPr>
        <w:jc w:val="center"/>
        <w:rPr>
          <w:b/>
          <w:szCs w:val="20"/>
        </w:rPr>
      </w:pPr>
      <w:r w:rsidRPr="0030234B">
        <w:rPr>
          <w:b/>
          <w:szCs w:val="20"/>
          <w:lang w:eastAsia="pt-BR"/>
        </w:rPr>
        <w:t xml:space="preserve">PO-XIV - </w:t>
      </w:r>
      <w:r w:rsidRPr="0030234B">
        <w:rPr>
          <w:b/>
          <w:szCs w:val="20"/>
        </w:rPr>
        <w:t>Detalhamento</w:t>
      </w:r>
      <w:r w:rsidRPr="0030234B">
        <w:rPr>
          <w:b/>
          <w:szCs w:val="20"/>
          <w:lang w:eastAsia="pt-BR"/>
        </w:rPr>
        <w:t xml:space="preserve"> dos Encargos Sociais – Horista e Mensalista (preenchido)</w:t>
      </w:r>
    </w:p>
    <w:p w14:paraId="3E90A79C" w14:textId="77777777" w:rsidR="00797B58" w:rsidRPr="0030234B" w:rsidRDefault="00797B58" w:rsidP="00797B58">
      <w:pPr>
        <w:jc w:val="center"/>
        <w:rPr>
          <w:b/>
          <w:szCs w:val="20"/>
          <w:lang w:eastAsia="pt-BR"/>
        </w:rPr>
      </w:pPr>
      <w:r w:rsidRPr="0030234B">
        <w:rPr>
          <w:b/>
          <w:szCs w:val="20"/>
          <w:lang w:eastAsia="pt-BR"/>
        </w:rPr>
        <w:t xml:space="preserve">PO-XIV - </w:t>
      </w:r>
      <w:r w:rsidRPr="0030234B">
        <w:rPr>
          <w:b/>
          <w:szCs w:val="20"/>
        </w:rPr>
        <w:t>Detalhamento</w:t>
      </w:r>
      <w:r w:rsidRPr="0030234B">
        <w:rPr>
          <w:b/>
          <w:szCs w:val="20"/>
          <w:lang w:eastAsia="pt-BR"/>
        </w:rPr>
        <w:t xml:space="preserve"> dos Encargos Sociais – Horista e Mensalista (em branco)</w:t>
      </w:r>
    </w:p>
    <w:p w14:paraId="4E7AE6EF" w14:textId="77777777" w:rsidR="00797B58" w:rsidRPr="0030234B" w:rsidRDefault="00797B58" w:rsidP="00797B58">
      <w:pPr>
        <w:jc w:val="center"/>
        <w:rPr>
          <w:b/>
          <w:szCs w:val="20"/>
          <w:lang w:eastAsia="pt-BR"/>
        </w:rPr>
      </w:pPr>
      <w:proofErr w:type="spellStart"/>
      <w:r w:rsidRPr="0030234B">
        <w:rPr>
          <w:b/>
          <w:szCs w:val="20"/>
          <w:lang w:eastAsia="pt-BR"/>
        </w:rPr>
        <w:t>PO-XVa</w:t>
      </w:r>
      <w:proofErr w:type="spellEnd"/>
      <w:r w:rsidRPr="0030234B">
        <w:rPr>
          <w:b/>
          <w:szCs w:val="20"/>
          <w:lang w:eastAsia="pt-BR"/>
        </w:rPr>
        <w:t xml:space="preserve"> - </w:t>
      </w:r>
      <w:r w:rsidRPr="0030234B">
        <w:rPr>
          <w:b/>
          <w:szCs w:val="20"/>
        </w:rPr>
        <w:t>Detalhamento</w:t>
      </w:r>
      <w:r w:rsidRPr="0030234B">
        <w:rPr>
          <w:b/>
          <w:szCs w:val="20"/>
          <w:lang w:eastAsia="pt-BR"/>
        </w:rPr>
        <w:t xml:space="preserve"> do BDI - Serviços</w:t>
      </w:r>
    </w:p>
    <w:p w14:paraId="5BFA41CE" w14:textId="77777777" w:rsidR="00797B58" w:rsidRPr="0030234B" w:rsidRDefault="00797B58" w:rsidP="00797B58">
      <w:pPr>
        <w:jc w:val="center"/>
        <w:rPr>
          <w:b/>
          <w:szCs w:val="20"/>
          <w:lang w:eastAsia="pt-BR"/>
        </w:rPr>
      </w:pPr>
      <w:r w:rsidRPr="0030234B">
        <w:rPr>
          <w:b/>
          <w:szCs w:val="20"/>
          <w:lang w:eastAsia="pt-BR"/>
        </w:rPr>
        <w:t>PO-</w:t>
      </w:r>
      <w:proofErr w:type="spellStart"/>
      <w:r w:rsidRPr="0030234B">
        <w:rPr>
          <w:b/>
          <w:szCs w:val="20"/>
          <w:lang w:eastAsia="pt-BR"/>
        </w:rPr>
        <w:t>XVb</w:t>
      </w:r>
      <w:proofErr w:type="spellEnd"/>
      <w:r w:rsidRPr="0030234B">
        <w:rPr>
          <w:b/>
          <w:szCs w:val="20"/>
          <w:lang w:eastAsia="pt-BR"/>
        </w:rPr>
        <w:t xml:space="preserve"> - </w:t>
      </w:r>
      <w:r w:rsidRPr="0030234B">
        <w:rPr>
          <w:b/>
          <w:szCs w:val="20"/>
        </w:rPr>
        <w:t>Detalhamento</w:t>
      </w:r>
      <w:r w:rsidR="00CA4420" w:rsidRPr="0030234B">
        <w:rPr>
          <w:b/>
          <w:szCs w:val="20"/>
          <w:lang w:eastAsia="pt-BR"/>
        </w:rPr>
        <w:t xml:space="preserve"> do BDI – Fornecimento</w:t>
      </w:r>
    </w:p>
    <w:p w14:paraId="2ABB53A7" w14:textId="77777777" w:rsidR="00797B58" w:rsidRPr="0030234B" w:rsidRDefault="00797B58" w:rsidP="00797B58">
      <w:pPr>
        <w:rPr>
          <w:szCs w:val="20"/>
        </w:rPr>
      </w:pPr>
    </w:p>
    <w:p w14:paraId="6F850302" w14:textId="1D31BEE2" w:rsidR="00797B58" w:rsidRDefault="00797B58" w:rsidP="00797B58">
      <w:pPr>
        <w:jc w:val="center"/>
        <w:rPr>
          <w:b/>
          <w:szCs w:val="20"/>
          <w:lang w:eastAsia="pt-BR"/>
        </w:rPr>
      </w:pPr>
      <w:r w:rsidRPr="0030234B">
        <w:rPr>
          <w:szCs w:val="20"/>
        </w:rPr>
        <w:br w:type="page"/>
      </w:r>
      <w:r w:rsidRPr="0030234B">
        <w:rPr>
          <w:b/>
          <w:szCs w:val="20"/>
          <w:lang w:eastAsia="pt-BR"/>
        </w:rPr>
        <w:lastRenderedPageBreak/>
        <w:t>PO</w:t>
      </w:r>
      <w:r w:rsidRPr="005D599A">
        <w:rPr>
          <w:b/>
          <w:szCs w:val="20"/>
          <w:lang w:eastAsia="pt-BR"/>
        </w:rPr>
        <w:t xml:space="preserve">-XIV – </w:t>
      </w:r>
      <w:r w:rsidRPr="005D599A">
        <w:rPr>
          <w:b/>
          <w:szCs w:val="20"/>
        </w:rPr>
        <w:t>Detalhamento</w:t>
      </w:r>
      <w:r w:rsidRPr="005D599A">
        <w:rPr>
          <w:b/>
          <w:szCs w:val="20"/>
          <w:lang w:eastAsia="pt-BR"/>
        </w:rPr>
        <w:t xml:space="preserve"> dos Encargos Sociais – Horista e Mensalista)</w:t>
      </w:r>
    </w:p>
    <w:p w14:paraId="485EF7AA" w14:textId="7E50065A" w:rsidR="001452D8" w:rsidRDefault="001452D8" w:rsidP="00797B58">
      <w:pPr>
        <w:jc w:val="center"/>
        <w:rPr>
          <w:b/>
          <w:szCs w:val="20"/>
          <w:lang w:eastAsia="pt-BR"/>
        </w:rPr>
      </w:pPr>
    </w:p>
    <w:p w14:paraId="280762CB" w14:textId="597B3EE2" w:rsidR="001452D8" w:rsidRDefault="001452D8" w:rsidP="00797B58">
      <w:pPr>
        <w:jc w:val="center"/>
        <w:rPr>
          <w:b/>
          <w:szCs w:val="20"/>
        </w:rPr>
      </w:pPr>
      <w:r>
        <w:rPr>
          <w:b/>
          <w:szCs w:val="20"/>
        </w:rPr>
        <w:object w:dxaOrig="10335" w:dyaOrig="13568" w14:anchorId="2D447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583.4pt" o:ole="">
            <v:imagedata r:id="rId9" o:title=""/>
          </v:shape>
          <o:OLEObject Type="Embed" ProgID="Excel.Sheet.8" ShapeID="_x0000_i1025" DrawAspect="Content" ObjectID="_1658077075" r:id="rId10"/>
        </w:object>
      </w:r>
    </w:p>
    <w:p w14:paraId="61BB97A4" w14:textId="74B55FDE" w:rsidR="001452D8" w:rsidRDefault="001452D8" w:rsidP="00797B58">
      <w:pPr>
        <w:jc w:val="center"/>
        <w:rPr>
          <w:b/>
          <w:szCs w:val="20"/>
        </w:rPr>
      </w:pPr>
    </w:p>
    <w:p w14:paraId="6D2BBA10" w14:textId="77777777" w:rsidR="001452D8" w:rsidRPr="0030234B" w:rsidRDefault="001452D8" w:rsidP="00797B58">
      <w:pPr>
        <w:jc w:val="center"/>
        <w:rPr>
          <w:b/>
          <w:szCs w:val="20"/>
        </w:rPr>
      </w:pPr>
    </w:p>
    <w:p w14:paraId="440F158B" w14:textId="77777777" w:rsidR="00797B58" w:rsidRPr="0030234B" w:rsidRDefault="00797B58" w:rsidP="00797B58">
      <w:pPr>
        <w:jc w:val="center"/>
        <w:rPr>
          <w:b/>
          <w:szCs w:val="20"/>
          <w:lang w:eastAsia="pt-BR"/>
        </w:rPr>
      </w:pPr>
      <w:r w:rsidRPr="0030234B">
        <w:rPr>
          <w:szCs w:val="20"/>
        </w:rPr>
        <w:br w:type="page"/>
      </w:r>
      <w:r w:rsidRPr="0030234B">
        <w:rPr>
          <w:b/>
          <w:szCs w:val="20"/>
          <w:lang w:eastAsia="pt-BR"/>
        </w:rPr>
        <w:lastRenderedPageBreak/>
        <w:t xml:space="preserve">PO-XIV - </w:t>
      </w:r>
      <w:r w:rsidRPr="0030234B">
        <w:rPr>
          <w:b/>
          <w:szCs w:val="20"/>
        </w:rPr>
        <w:t>Detalhamento</w:t>
      </w:r>
      <w:r w:rsidRPr="0030234B">
        <w:rPr>
          <w:b/>
          <w:szCs w:val="20"/>
          <w:lang w:eastAsia="pt-BR"/>
        </w:rPr>
        <w:t xml:space="preserve"> dos Encargos Sociais – Horista e Mensalista (em branco)</w:t>
      </w:r>
    </w:p>
    <w:p w14:paraId="11BA485F" w14:textId="77777777" w:rsidR="00797B58" w:rsidRPr="0030234B"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30234B" w14:paraId="75F4D56B"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327713F1" w14:textId="77777777" w:rsidR="00797B58" w:rsidRPr="0030234B" w:rsidRDefault="00797B58" w:rsidP="00614A18">
            <w:pPr>
              <w:rPr>
                <w:szCs w:val="20"/>
                <w:lang w:eastAsia="pt-BR"/>
              </w:rPr>
            </w:pPr>
            <w:r w:rsidRPr="0030234B">
              <w:rPr>
                <w:szCs w:val="20"/>
                <w:lang w:eastAsia="pt-BR"/>
              </w:rPr>
              <w:t>NOME DA CONCORRENTE:</w:t>
            </w:r>
          </w:p>
          <w:p w14:paraId="1D44DD91" w14:textId="77777777" w:rsidR="00797B58" w:rsidRPr="0030234B" w:rsidRDefault="00797B58" w:rsidP="00614A18">
            <w:pPr>
              <w:rPr>
                <w:szCs w:val="20"/>
                <w:lang w:eastAsia="pt-BR"/>
              </w:rPr>
            </w:pPr>
          </w:p>
        </w:tc>
      </w:tr>
      <w:tr w:rsidR="00797B58" w:rsidRPr="0030234B" w14:paraId="558F3B64"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4CAC7097" w14:textId="77777777" w:rsidR="00797B58" w:rsidRPr="0030234B" w:rsidRDefault="00797B58" w:rsidP="00614A18">
            <w:pPr>
              <w:rPr>
                <w:szCs w:val="20"/>
                <w:lang w:eastAsia="pt-BR"/>
              </w:rPr>
            </w:pPr>
            <w:r w:rsidRPr="0030234B">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0E68417A" w14:textId="77777777" w:rsidR="00797B58" w:rsidRPr="0030234B" w:rsidRDefault="00797B58" w:rsidP="00614A18">
            <w:pPr>
              <w:rPr>
                <w:szCs w:val="20"/>
                <w:lang w:eastAsia="pt-BR"/>
              </w:rPr>
            </w:pPr>
            <w:r w:rsidRPr="0030234B">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50A49905" w14:textId="77777777" w:rsidR="00797B58" w:rsidRPr="0030234B" w:rsidRDefault="00797B58" w:rsidP="00614A18">
            <w:pPr>
              <w:rPr>
                <w:szCs w:val="20"/>
                <w:lang w:eastAsia="pt-BR"/>
              </w:rPr>
            </w:pPr>
            <w:r w:rsidRPr="0030234B">
              <w:rPr>
                <w:szCs w:val="20"/>
                <w:lang w:eastAsia="pt-BR"/>
              </w:rPr>
              <w:t>FOLHA</w:t>
            </w:r>
          </w:p>
        </w:tc>
      </w:tr>
      <w:tr w:rsidR="00797B58" w:rsidRPr="0030234B" w14:paraId="65D0E274"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72E65EB7" w14:textId="77777777" w:rsidR="00797B58" w:rsidRPr="0030234B"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0ACC8832" w14:textId="1AA9EE9F" w:rsidR="00797B58" w:rsidRPr="0030234B" w:rsidRDefault="00797B58" w:rsidP="0020471D">
            <w:pPr>
              <w:rPr>
                <w:szCs w:val="20"/>
                <w:lang w:eastAsia="pt-BR"/>
              </w:rPr>
            </w:pPr>
            <w:r w:rsidRPr="0030234B">
              <w:rPr>
                <w:szCs w:val="20"/>
                <w:lang w:eastAsia="pt-BR"/>
              </w:rPr>
              <w:t>______/20</w:t>
            </w:r>
            <w:r w:rsidR="0020471D">
              <w:rPr>
                <w:szCs w:val="20"/>
                <w:lang w:eastAsia="pt-BR"/>
              </w:rPr>
              <w:t>20</w:t>
            </w:r>
          </w:p>
        </w:tc>
        <w:tc>
          <w:tcPr>
            <w:tcW w:w="1368" w:type="dxa"/>
            <w:tcBorders>
              <w:top w:val="nil"/>
              <w:left w:val="nil"/>
              <w:bottom w:val="single" w:sz="4" w:space="0" w:color="auto"/>
              <w:right w:val="single" w:sz="4" w:space="0" w:color="auto"/>
            </w:tcBorders>
            <w:shd w:val="clear" w:color="000000" w:fill="FFFFFF"/>
            <w:noWrap/>
            <w:vAlign w:val="center"/>
            <w:hideMark/>
          </w:tcPr>
          <w:p w14:paraId="6391A76D" w14:textId="77777777" w:rsidR="00797B58" w:rsidRPr="0030234B" w:rsidRDefault="00797B58" w:rsidP="00614A18">
            <w:pPr>
              <w:rPr>
                <w:szCs w:val="20"/>
                <w:lang w:eastAsia="pt-BR"/>
              </w:rPr>
            </w:pPr>
            <w:r w:rsidRPr="0030234B">
              <w:rPr>
                <w:szCs w:val="20"/>
                <w:lang w:eastAsia="pt-BR"/>
              </w:rPr>
              <w:t>____/____</w:t>
            </w:r>
          </w:p>
        </w:tc>
      </w:tr>
    </w:tbl>
    <w:p w14:paraId="198C5E86" w14:textId="77777777" w:rsidR="00797B58" w:rsidRPr="0030234B"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30234B" w14:paraId="2AFE65AF" w14:textId="77777777" w:rsidTr="00614A18">
        <w:trPr>
          <w:trHeight w:val="113"/>
          <w:jc w:val="center"/>
        </w:trPr>
        <w:tc>
          <w:tcPr>
            <w:tcW w:w="5993" w:type="dxa"/>
            <w:gridSpan w:val="2"/>
            <w:vMerge w:val="restart"/>
            <w:shd w:val="clear" w:color="auto" w:fill="auto"/>
            <w:vAlign w:val="center"/>
          </w:tcPr>
          <w:p w14:paraId="3913011D" w14:textId="77777777" w:rsidR="00797B58" w:rsidRPr="0030234B" w:rsidRDefault="00797B58" w:rsidP="00614A18">
            <w:pPr>
              <w:jc w:val="center"/>
              <w:rPr>
                <w:b/>
                <w:szCs w:val="20"/>
              </w:rPr>
            </w:pPr>
            <w:r w:rsidRPr="0030234B">
              <w:rPr>
                <w:b/>
                <w:szCs w:val="20"/>
              </w:rPr>
              <w:t>DISCRIMINAÇÃO</w:t>
            </w:r>
          </w:p>
        </w:tc>
        <w:tc>
          <w:tcPr>
            <w:tcW w:w="1416" w:type="dxa"/>
            <w:shd w:val="clear" w:color="auto" w:fill="auto"/>
            <w:vAlign w:val="center"/>
          </w:tcPr>
          <w:p w14:paraId="291E857C" w14:textId="77777777" w:rsidR="00797B58" w:rsidRPr="0030234B" w:rsidRDefault="00797B58" w:rsidP="00614A18">
            <w:pPr>
              <w:jc w:val="center"/>
              <w:rPr>
                <w:b/>
                <w:szCs w:val="20"/>
              </w:rPr>
            </w:pPr>
            <w:r w:rsidRPr="0030234B">
              <w:rPr>
                <w:b/>
                <w:szCs w:val="20"/>
              </w:rPr>
              <w:t>HORISTA</w:t>
            </w:r>
          </w:p>
        </w:tc>
        <w:tc>
          <w:tcPr>
            <w:tcW w:w="1776" w:type="dxa"/>
            <w:shd w:val="clear" w:color="auto" w:fill="auto"/>
            <w:vAlign w:val="center"/>
          </w:tcPr>
          <w:p w14:paraId="12F3B89F" w14:textId="77777777" w:rsidR="00797B58" w:rsidRPr="0030234B" w:rsidRDefault="00797B58" w:rsidP="00614A18">
            <w:pPr>
              <w:jc w:val="center"/>
              <w:rPr>
                <w:b/>
                <w:szCs w:val="20"/>
              </w:rPr>
            </w:pPr>
            <w:r w:rsidRPr="0030234B">
              <w:rPr>
                <w:b/>
                <w:szCs w:val="20"/>
              </w:rPr>
              <w:t>MENSALISTA</w:t>
            </w:r>
          </w:p>
        </w:tc>
      </w:tr>
      <w:tr w:rsidR="00797B58" w:rsidRPr="0030234B" w14:paraId="0A7CD41B" w14:textId="77777777" w:rsidTr="00614A18">
        <w:trPr>
          <w:trHeight w:val="113"/>
          <w:jc w:val="center"/>
        </w:trPr>
        <w:tc>
          <w:tcPr>
            <w:tcW w:w="5993" w:type="dxa"/>
            <w:gridSpan w:val="2"/>
            <w:vMerge/>
            <w:shd w:val="clear" w:color="auto" w:fill="auto"/>
            <w:vAlign w:val="center"/>
          </w:tcPr>
          <w:p w14:paraId="7C8FADB5" w14:textId="77777777" w:rsidR="00797B58" w:rsidRPr="0030234B" w:rsidRDefault="00797B58" w:rsidP="00614A18">
            <w:pPr>
              <w:rPr>
                <w:szCs w:val="20"/>
              </w:rPr>
            </w:pPr>
          </w:p>
        </w:tc>
        <w:tc>
          <w:tcPr>
            <w:tcW w:w="1416" w:type="dxa"/>
            <w:shd w:val="clear" w:color="auto" w:fill="auto"/>
            <w:vAlign w:val="center"/>
          </w:tcPr>
          <w:p w14:paraId="2F07EF5E" w14:textId="77777777" w:rsidR="00797B58" w:rsidRPr="0030234B" w:rsidRDefault="00797B58" w:rsidP="00614A18">
            <w:pPr>
              <w:jc w:val="center"/>
              <w:rPr>
                <w:b/>
                <w:szCs w:val="20"/>
              </w:rPr>
            </w:pPr>
            <w:r w:rsidRPr="0030234B">
              <w:rPr>
                <w:b/>
                <w:szCs w:val="20"/>
              </w:rPr>
              <w:t>%</w:t>
            </w:r>
          </w:p>
        </w:tc>
        <w:tc>
          <w:tcPr>
            <w:tcW w:w="1776" w:type="dxa"/>
            <w:shd w:val="clear" w:color="auto" w:fill="auto"/>
            <w:vAlign w:val="center"/>
          </w:tcPr>
          <w:p w14:paraId="5E76B14E" w14:textId="77777777" w:rsidR="00797B58" w:rsidRPr="0030234B" w:rsidRDefault="00797B58" w:rsidP="00614A18">
            <w:pPr>
              <w:jc w:val="center"/>
              <w:rPr>
                <w:b/>
                <w:szCs w:val="20"/>
              </w:rPr>
            </w:pPr>
            <w:r w:rsidRPr="0030234B">
              <w:rPr>
                <w:b/>
                <w:szCs w:val="20"/>
              </w:rPr>
              <w:t>%</w:t>
            </w:r>
          </w:p>
        </w:tc>
      </w:tr>
      <w:tr w:rsidR="00797B58" w:rsidRPr="0030234B" w14:paraId="0196BF2B" w14:textId="77777777" w:rsidTr="00614A18">
        <w:trPr>
          <w:trHeight w:val="113"/>
          <w:jc w:val="center"/>
        </w:trPr>
        <w:tc>
          <w:tcPr>
            <w:tcW w:w="644" w:type="dxa"/>
            <w:shd w:val="clear" w:color="auto" w:fill="auto"/>
            <w:vAlign w:val="center"/>
          </w:tcPr>
          <w:p w14:paraId="71E1D052" w14:textId="77777777" w:rsidR="00797B58" w:rsidRPr="0030234B" w:rsidRDefault="00797B58" w:rsidP="00614A18">
            <w:pPr>
              <w:jc w:val="center"/>
              <w:rPr>
                <w:b/>
                <w:szCs w:val="20"/>
              </w:rPr>
            </w:pPr>
            <w:r w:rsidRPr="0030234B">
              <w:rPr>
                <w:b/>
                <w:szCs w:val="20"/>
              </w:rPr>
              <w:t>A</w:t>
            </w:r>
          </w:p>
        </w:tc>
        <w:tc>
          <w:tcPr>
            <w:tcW w:w="8541" w:type="dxa"/>
            <w:gridSpan w:val="3"/>
            <w:shd w:val="clear" w:color="auto" w:fill="auto"/>
            <w:vAlign w:val="center"/>
          </w:tcPr>
          <w:p w14:paraId="7F01C2AF" w14:textId="77777777" w:rsidR="00797B58" w:rsidRPr="0030234B" w:rsidRDefault="00797B58" w:rsidP="00614A18">
            <w:pPr>
              <w:rPr>
                <w:b/>
                <w:szCs w:val="20"/>
              </w:rPr>
            </w:pPr>
            <w:r w:rsidRPr="0030234B">
              <w:rPr>
                <w:b/>
                <w:szCs w:val="20"/>
              </w:rPr>
              <w:t>ENCARGOS SOCIAIS BÁSICOS</w:t>
            </w:r>
          </w:p>
        </w:tc>
      </w:tr>
      <w:tr w:rsidR="00797B58" w:rsidRPr="0030234B" w14:paraId="5CBB0789" w14:textId="77777777" w:rsidTr="00614A18">
        <w:trPr>
          <w:trHeight w:val="113"/>
          <w:jc w:val="center"/>
        </w:trPr>
        <w:tc>
          <w:tcPr>
            <w:tcW w:w="644" w:type="dxa"/>
            <w:shd w:val="clear" w:color="auto" w:fill="auto"/>
            <w:vAlign w:val="center"/>
          </w:tcPr>
          <w:p w14:paraId="0F309763" w14:textId="77777777" w:rsidR="00797B58" w:rsidRPr="0030234B" w:rsidRDefault="00797B58" w:rsidP="00614A18">
            <w:pPr>
              <w:jc w:val="center"/>
              <w:rPr>
                <w:szCs w:val="20"/>
              </w:rPr>
            </w:pPr>
          </w:p>
        </w:tc>
        <w:tc>
          <w:tcPr>
            <w:tcW w:w="5349" w:type="dxa"/>
            <w:shd w:val="clear" w:color="auto" w:fill="auto"/>
            <w:vAlign w:val="center"/>
          </w:tcPr>
          <w:p w14:paraId="562C5E5F" w14:textId="77777777" w:rsidR="00797B58" w:rsidRPr="0030234B" w:rsidRDefault="00797B58" w:rsidP="00614A18">
            <w:pPr>
              <w:rPr>
                <w:szCs w:val="20"/>
              </w:rPr>
            </w:pPr>
          </w:p>
        </w:tc>
        <w:tc>
          <w:tcPr>
            <w:tcW w:w="1416" w:type="dxa"/>
            <w:shd w:val="clear" w:color="auto" w:fill="auto"/>
            <w:vAlign w:val="center"/>
          </w:tcPr>
          <w:p w14:paraId="7F2D4AB2" w14:textId="77777777" w:rsidR="00797B58" w:rsidRPr="0030234B" w:rsidRDefault="00797B58" w:rsidP="00614A18">
            <w:pPr>
              <w:jc w:val="center"/>
              <w:rPr>
                <w:szCs w:val="20"/>
              </w:rPr>
            </w:pPr>
          </w:p>
        </w:tc>
        <w:tc>
          <w:tcPr>
            <w:tcW w:w="1776" w:type="dxa"/>
            <w:shd w:val="clear" w:color="auto" w:fill="auto"/>
            <w:vAlign w:val="center"/>
          </w:tcPr>
          <w:p w14:paraId="079791A4" w14:textId="77777777" w:rsidR="00797B58" w:rsidRPr="0030234B" w:rsidRDefault="00797B58" w:rsidP="00614A18">
            <w:pPr>
              <w:jc w:val="center"/>
              <w:rPr>
                <w:szCs w:val="20"/>
              </w:rPr>
            </w:pPr>
          </w:p>
        </w:tc>
      </w:tr>
      <w:tr w:rsidR="00797B58" w:rsidRPr="0030234B" w14:paraId="790A21A3" w14:textId="77777777" w:rsidTr="00614A18">
        <w:trPr>
          <w:trHeight w:val="113"/>
          <w:jc w:val="center"/>
        </w:trPr>
        <w:tc>
          <w:tcPr>
            <w:tcW w:w="644" w:type="dxa"/>
            <w:shd w:val="clear" w:color="auto" w:fill="auto"/>
            <w:vAlign w:val="center"/>
          </w:tcPr>
          <w:p w14:paraId="0E1CED23" w14:textId="77777777" w:rsidR="00797B58" w:rsidRPr="0030234B" w:rsidRDefault="00797B58" w:rsidP="00614A18">
            <w:pPr>
              <w:jc w:val="center"/>
              <w:rPr>
                <w:szCs w:val="20"/>
              </w:rPr>
            </w:pPr>
          </w:p>
        </w:tc>
        <w:tc>
          <w:tcPr>
            <w:tcW w:w="5349" w:type="dxa"/>
            <w:shd w:val="clear" w:color="auto" w:fill="auto"/>
            <w:vAlign w:val="center"/>
          </w:tcPr>
          <w:p w14:paraId="06C20D71" w14:textId="77777777" w:rsidR="00797B58" w:rsidRPr="0030234B" w:rsidRDefault="00797B58" w:rsidP="00614A18">
            <w:pPr>
              <w:rPr>
                <w:szCs w:val="20"/>
              </w:rPr>
            </w:pPr>
          </w:p>
        </w:tc>
        <w:tc>
          <w:tcPr>
            <w:tcW w:w="1416" w:type="dxa"/>
            <w:shd w:val="clear" w:color="auto" w:fill="auto"/>
            <w:vAlign w:val="center"/>
          </w:tcPr>
          <w:p w14:paraId="5D8A6497" w14:textId="77777777" w:rsidR="00797B58" w:rsidRPr="0030234B" w:rsidRDefault="00797B58" w:rsidP="00614A18">
            <w:pPr>
              <w:jc w:val="center"/>
              <w:rPr>
                <w:szCs w:val="20"/>
              </w:rPr>
            </w:pPr>
          </w:p>
        </w:tc>
        <w:tc>
          <w:tcPr>
            <w:tcW w:w="1776" w:type="dxa"/>
            <w:shd w:val="clear" w:color="auto" w:fill="auto"/>
            <w:vAlign w:val="center"/>
          </w:tcPr>
          <w:p w14:paraId="2141EC12" w14:textId="77777777" w:rsidR="00797B58" w:rsidRPr="0030234B" w:rsidRDefault="00797B58" w:rsidP="00614A18">
            <w:pPr>
              <w:jc w:val="center"/>
              <w:rPr>
                <w:szCs w:val="20"/>
              </w:rPr>
            </w:pPr>
          </w:p>
        </w:tc>
      </w:tr>
      <w:tr w:rsidR="00797B58" w:rsidRPr="0030234B" w14:paraId="18BD6462" w14:textId="77777777" w:rsidTr="00614A18">
        <w:trPr>
          <w:trHeight w:val="113"/>
          <w:jc w:val="center"/>
        </w:trPr>
        <w:tc>
          <w:tcPr>
            <w:tcW w:w="644" w:type="dxa"/>
            <w:shd w:val="clear" w:color="auto" w:fill="auto"/>
            <w:vAlign w:val="center"/>
          </w:tcPr>
          <w:p w14:paraId="14B965C6" w14:textId="77777777" w:rsidR="00797B58" w:rsidRPr="0030234B" w:rsidRDefault="00797B58" w:rsidP="00614A18">
            <w:pPr>
              <w:jc w:val="center"/>
              <w:rPr>
                <w:szCs w:val="20"/>
              </w:rPr>
            </w:pPr>
          </w:p>
        </w:tc>
        <w:tc>
          <w:tcPr>
            <w:tcW w:w="5349" w:type="dxa"/>
            <w:shd w:val="clear" w:color="auto" w:fill="auto"/>
            <w:vAlign w:val="center"/>
          </w:tcPr>
          <w:p w14:paraId="278224A3" w14:textId="77777777" w:rsidR="00797B58" w:rsidRPr="0030234B" w:rsidRDefault="00797B58" w:rsidP="00614A18">
            <w:pPr>
              <w:rPr>
                <w:szCs w:val="20"/>
              </w:rPr>
            </w:pPr>
          </w:p>
        </w:tc>
        <w:tc>
          <w:tcPr>
            <w:tcW w:w="1416" w:type="dxa"/>
            <w:shd w:val="clear" w:color="auto" w:fill="auto"/>
            <w:vAlign w:val="center"/>
          </w:tcPr>
          <w:p w14:paraId="46C45489" w14:textId="77777777" w:rsidR="00797B58" w:rsidRPr="0030234B" w:rsidRDefault="00797B58" w:rsidP="00614A18">
            <w:pPr>
              <w:jc w:val="center"/>
              <w:rPr>
                <w:szCs w:val="20"/>
              </w:rPr>
            </w:pPr>
          </w:p>
        </w:tc>
        <w:tc>
          <w:tcPr>
            <w:tcW w:w="1776" w:type="dxa"/>
            <w:shd w:val="clear" w:color="auto" w:fill="auto"/>
            <w:vAlign w:val="center"/>
          </w:tcPr>
          <w:p w14:paraId="74EBE502" w14:textId="77777777" w:rsidR="00797B58" w:rsidRPr="0030234B" w:rsidRDefault="00797B58" w:rsidP="00614A18">
            <w:pPr>
              <w:jc w:val="center"/>
              <w:rPr>
                <w:szCs w:val="20"/>
              </w:rPr>
            </w:pPr>
          </w:p>
        </w:tc>
      </w:tr>
      <w:tr w:rsidR="00797B58" w:rsidRPr="0030234B" w14:paraId="1012E1FC" w14:textId="77777777" w:rsidTr="00614A18">
        <w:trPr>
          <w:trHeight w:val="113"/>
          <w:jc w:val="center"/>
        </w:trPr>
        <w:tc>
          <w:tcPr>
            <w:tcW w:w="644" w:type="dxa"/>
            <w:shd w:val="clear" w:color="auto" w:fill="auto"/>
            <w:vAlign w:val="center"/>
          </w:tcPr>
          <w:p w14:paraId="34C0B162" w14:textId="77777777" w:rsidR="00797B58" w:rsidRPr="0030234B" w:rsidRDefault="00797B58" w:rsidP="00614A18">
            <w:pPr>
              <w:jc w:val="center"/>
              <w:rPr>
                <w:szCs w:val="20"/>
              </w:rPr>
            </w:pPr>
          </w:p>
        </w:tc>
        <w:tc>
          <w:tcPr>
            <w:tcW w:w="5349" w:type="dxa"/>
            <w:shd w:val="clear" w:color="auto" w:fill="auto"/>
            <w:vAlign w:val="center"/>
          </w:tcPr>
          <w:p w14:paraId="5F61D5C4" w14:textId="77777777" w:rsidR="00797B58" w:rsidRPr="0030234B" w:rsidRDefault="00797B58" w:rsidP="00614A18">
            <w:pPr>
              <w:rPr>
                <w:szCs w:val="20"/>
              </w:rPr>
            </w:pPr>
          </w:p>
        </w:tc>
        <w:tc>
          <w:tcPr>
            <w:tcW w:w="1416" w:type="dxa"/>
            <w:shd w:val="clear" w:color="auto" w:fill="auto"/>
            <w:vAlign w:val="center"/>
          </w:tcPr>
          <w:p w14:paraId="47529FE3" w14:textId="77777777" w:rsidR="00797B58" w:rsidRPr="0030234B" w:rsidRDefault="00797B58" w:rsidP="00614A18">
            <w:pPr>
              <w:jc w:val="center"/>
              <w:rPr>
                <w:szCs w:val="20"/>
              </w:rPr>
            </w:pPr>
          </w:p>
        </w:tc>
        <w:tc>
          <w:tcPr>
            <w:tcW w:w="1776" w:type="dxa"/>
            <w:shd w:val="clear" w:color="auto" w:fill="auto"/>
            <w:vAlign w:val="center"/>
          </w:tcPr>
          <w:p w14:paraId="47CC9F95" w14:textId="77777777" w:rsidR="00797B58" w:rsidRPr="0030234B" w:rsidRDefault="00797B58" w:rsidP="00614A18">
            <w:pPr>
              <w:jc w:val="center"/>
              <w:rPr>
                <w:szCs w:val="20"/>
              </w:rPr>
            </w:pPr>
          </w:p>
        </w:tc>
      </w:tr>
      <w:tr w:rsidR="00797B58" w:rsidRPr="0030234B" w14:paraId="5886E54F" w14:textId="77777777" w:rsidTr="00614A18">
        <w:trPr>
          <w:trHeight w:val="113"/>
          <w:jc w:val="center"/>
        </w:trPr>
        <w:tc>
          <w:tcPr>
            <w:tcW w:w="644" w:type="dxa"/>
            <w:shd w:val="clear" w:color="auto" w:fill="auto"/>
            <w:vAlign w:val="center"/>
          </w:tcPr>
          <w:p w14:paraId="3F7445A2" w14:textId="77777777" w:rsidR="00797B58" w:rsidRPr="0030234B" w:rsidRDefault="00797B58" w:rsidP="00614A18">
            <w:pPr>
              <w:jc w:val="center"/>
              <w:rPr>
                <w:szCs w:val="20"/>
              </w:rPr>
            </w:pPr>
          </w:p>
        </w:tc>
        <w:tc>
          <w:tcPr>
            <w:tcW w:w="5349" w:type="dxa"/>
            <w:shd w:val="clear" w:color="auto" w:fill="auto"/>
            <w:vAlign w:val="center"/>
          </w:tcPr>
          <w:p w14:paraId="6AA01D75" w14:textId="77777777" w:rsidR="00797B58" w:rsidRPr="0030234B" w:rsidRDefault="00797B58" w:rsidP="00614A18">
            <w:pPr>
              <w:rPr>
                <w:szCs w:val="20"/>
              </w:rPr>
            </w:pPr>
          </w:p>
        </w:tc>
        <w:tc>
          <w:tcPr>
            <w:tcW w:w="1416" w:type="dxa"/>
            <w:shd w:val="clear" w:color="auto" w:fill="auto"/>
            <w:vAlign w:val="center"/>
          </w:tcPr>
          <w:p w14:paraId="1B9707E5" w14:textId="77777777" w:rsidR="00797B58" w:rsidRPr="0030234B" w:rsidRDefault="00797B58" w:rsidP="00614A18">
            <w:pPr>
              <w:jc w:val="center"/>
              <w:rPr>
                <w:szCs w:val="20"/>
              </w:rPr>
            </w:pPr>
          </w:p>
        </w:tc>
        <w:tc>
          <w:tcPr>
            <w:tcW w:w="1776" w:type="dxa"/>
            <w:shd w:val="clear" w:color="auto" w:fill="auto"/>
            <w:vAlign w:val="center"/>
          </w:tcPr>
          <w:p w14:paraId="0C168F5F" w14:textId="77777777" w:rsidR="00797B58" w:rsidRPr="0030234B" w:rsidRDefault="00797B58" w:rsidP="00614A18">
            <w:pPr>
              <w:jc w:val="center"/>
              <w:rPr>
                <w:szCs w:val="20"/>
              </w:rPr>
            </w:pPr>
          </w:p>
        </w:tc>
      </w:tr>
      <w:tr w:rsidR="00797B58" w:rsidRPr="0030234B" w14:paraId="2A45FF54" w14:textId="77777777" w:rsidTr="00614A18">
        <w:trPr>
          <w:trHeight w:val="113"/>
          <w:jc w:val="center"/>
        </w:trPr>
        <w:tc>
          <w:tcPr>
            <w:tcW w:w="644" w:type="dxa"/>
            <w:shd w:val="clear" w:color="auto" w:fill="auto"/>
            <w:vAlign w:val="center"/>
          </w:tcPr>
          <w:p w14:paraId="4A17F193" w14:textId="77777777" w:rsidR="00797B58" w:rsidRPr="0030234B" w:rsidRDefault="00797B58" w:rsidP="00614A18">
            <w:pPr>
              <w:jc w:val="center"/>
              <w:rPr>
                <w:szCs w:val="20"/>
              </w:rPr>
            </w:pPr>
          </w:p>
        </w:tc>
        <w:tc>
          <w:tcPr>
            <w:tcW w:w="5349" w:type="dxa"/>
            <w:shd w:val="clear" w:color="auto" w:fill="auto"/>
            <w:vAlign w:val="center"/>
          </w:tcPr>
          <w:p w14:paraId="139B6122" w14:textId="77777777" w:rsidR="00797B58" w:rsidRPr="0030234B" w:rsidRDefault="00797B58" w:rsidP="00614A18">
            <w:pPr>
              <w:rPr>
                <w:szCs w:val="20"/>
              </w:rPr>
            </w:pPr>
          </w:p>
        </w:tc>
        <w:tc>
          <w:tcPr>
            <w:tcW w:w="1416" w:type="dxa"/>
            <w:shd w:val="clear" w:color="auto" w:fill="auto"/>
            <w:vAlign w:val="center"/>
          </w:tcPr>
          <w:p w14:paraId="4AEA08D4" w14:textId="77777777" w:rsidR="00797B58" w:rsidRPr="0030234B" w:rsidRDefault="00797B58" w:rsidP="00614A18">
            <w:pPr>
              <w:jc w:val="center"/>
              <w:rPr>
                <w:szCs w:val="20"/>
              </w:rPr>
            </w:pPr>
          </w:p>
        </w:tc>
        <w:tc>
          <w:tcPr>
            <w:tcW w:w="1776" w:type="dxa"/>
            <w:shd w:val="clear" w:color="auto" w:fill="auto"/>
            <w:vAlign w:val="center"/>
          </w:tcPr>
          <w:p w14:paraId="0F617EB1" w14:textId="77777777" w:rsidR="00797B58" w:rsidRPr="0030234B" w:rsidRDefault="00797B58" w:rsidP="00614A18">
            <w:pPr>
              <w:jc w:val="center"/>
              <w:rPr>
                <w:szCs w:val="20"/>
              </w:rPr>
            </w:pPr>
          </w:p>
        </w:tc>
      </w:tr>
      <w:tr w:rsidR="00797B58" w:rsidRPr="0030234B" w14:paraId="15DC52CD" w14:textId="77777777" w:rsidTr="00614A18">
        <w:trPr>
          <w:trHeight w:val="113"/>
          <w:jc w:val="center"/>
        </w:trPr>
        <w:tc>
          <w:tcPr>
            <w:tcW w:w="644" w:type="dxa"/>
            <w:shd w:val="clear" w:color="auto" w:fill="auto"/>
            <w:vAlign w:val="center"/>
          </w:tcPr>
          <w:p w14:paraId="5A6107BD" w14:textId="77777777" w:rsidR="00797B58" w:rsidRPr="0030234B" w:rsidRDefault="00797B58" w:rsidP="00614A18">
            <w:pPr>
              <w:jc w:val="center"/>
              <w:rPr>
                <w:szCs w:val="20"/>
              </w:rPr>
            </w:pPr>
          </w:p>
        </w:tc>
        <w:tc>
          <w:tcPr>
            <w:tcW w:w="5349" w:type="dxa"/>
            <w:shd w:val="clear" w:color="auto" w:fill="auto"/>
            <w:vAlign w:val="center"/>
          </w:tcPr>
          <w:p w14:paraId="5772CFC6" w14:textId="77777777" w:rsidR="00797B58" w:rsidRPr="0030234B" w:rsidRDefault="00797B58" w:rsidP="00614A18">
            <w:pPr>
              <w:rPr>
                <w:szCs w:val="20"/>
              </w:rPr>
            </w:pPr>
          </w:p>
        </w:tc>
        <w:tc>
          <w:tcPr>
            <w:tcW w:w="1416" w:type="dxa"/>
            <w:shd w:val="clear" w:color="auto" w:fill="auto"/>
            <w:vAlign w:val="center"/>
          </w:tcPr>
          <w:p w14:paraId="6A99D145" w14:textId="77777777" w:rsidR="00797B58" w:rsidRPr="0030234B" w:rsidRDefault="00797B58" w:rsidP="00614A18">
            <w:pPr>
              <w:jc w:val="center"/>
              <w:rPr>
                <w:szCs w:val="20"/>
              </w:rPr>
            </w:pPr>
          </w:p>
        </w:tc>
        <w:tc>
          <w:tcPr>
            <w:tcW w:w="1776" w:type="dxa"/>
            <w:shd w:val="clear" w:color="auto" w:fill="auto"/>
            <w:vAlign w:val="center"/>
          </w:tcPr>
          <w:p w14:paraId="29FE24F3" w14:textId="77777777" w:rsidR="00797B58" w:rsidRPr="0030234B" w:rsidRDefault="00797B58" w:rsidP="00614A18">
            <w:pPr>
              <w:jc w:val="center"/>
              <w:rPr>
                <w:szCs w:val="20"/>
              </w:rPr>
            </w:pPr>
          </w:p>
        </w:tc>
      </w:tr>
      <w:tr w:rsidR="00797B58" w:rsidRPr="0030234B" w14:paraId="5919E24A" w14:textId="77777777" w:rsidTr="00614A18">
        <w:trPr>
          <w:trHeight w:val="113"/>
          <w:jc w:val="center"/>
        </w:trPr>
        <w:tc>
          <w:tcPr>
            <w:tcW w:w="644" w:type="dxa"/>
            <w:shd w:val="clear" w:color="auto" w:fill="auto"/>
            <w:vAlign w:val="center"/>
          </w:tcPr>
          <w:p w14:paraId="406131C1" w14:textId="77777777" w:rsidR="00797B58" w:rsidRPr="0030234B" w:rsidRDefault="00797B58" w:rsidP="00614A18">
            <w:pPr>
              <w:jc w:val="center"/>
              <w:rPr>
                <w:szCs w:val="20"/>
              </w:rPr>
            </w:pPr>
          </w:p>
        </w:tc>
        <w:tc>
          <w:tcPr>
            <w:tcW w:w="5349" w:type="dxa"/>
            <w:shd w:val="clear" w:color="auto" w:fill="auto"/>
            <w:vAlign w:val="center"/>
          </w:tcPr>
          <w:p w14:paraId="6BBE8430" w14:textId="77777777" w:rsidR="00797B58" w:rsidRPr="0030234B" w:rsidRDefault="00797B58" w:rsidP="00614A18">
            <w:pPr>
              <w:rPr>
                <w:szCs w:val="20"/>
              </w:rPr>
            </w:pPr>
          </w:p>
        </w:tc>
        <w:tc>
          <w:tcPr>
            <w:tcW w:w="1416" w:type="dxa"/>
            <w:shd w:val="clear" w:color="auto" w:fill="auto"/>
            <w:vAlign w:val="center"/>
          </w:tcPr>
          <w:p w14:paraId="06E225CB" w14:textId="77777777" w:rsidR="00797B58" w:rsidRPr="0030234B" w:rsidRDefault="00797B58" w:rsidP="00614A18">
            <w:pPr>
              <w:jc w:val="center"/>
              <w:rPr>
                <w:szCs w:val="20"/>
              </w:rPr>
            </w:pPr>
          </w:p>
        </w:tc>
        <w:tc>
          <w:tcPr>
            <w:tcW w:w="1776" w:type="dxa"/>
            <w:shd w:val="clear" w:color="auto" w:fill="auto"/>
            <w:vAlign w:val="center"/>
          </w:tcPr>
          <w:p w14:paraId="2CD09611" w14:textId="77777777" w:rsidR="00797B58" w:rsidRPr="0030234B" w:rsidRDefault="00797B58" w:rsidP="00614A18">
            <w:pPr>
              <w:jc w:val="center"/>
              <w:rPr>
                <w:szCs w:val="20"/>
              </w:rPr>
            </w:pPr>
          </w:p>
        </w:tc>
      </w:tr>
      <w:tr w:rsidR="00797B58" w:rsidRPr="0030234B" w14:paraId="5B4EF9DC" w14:textId="77777777" w:rsidTr="00614A18">
        <w:trPr>
          <w:trHeight w:val="113"/>
          <w:jc w:val="center"/>
        </w:trPr>
        <w:tc>
          <w:tcPr>
            <w:tcW w:w="644" w:type="dxa"/>
            <w:shd w:val="clear" w:color="auto" w:fill="auto"/>
            <w:vAlign w:val="center"/>
          </w:tcPr>
          <w:p w14:paraId="510B2219" w14:textId="77777777" w:rsidR="00797B58" w:rsidRPr="0030234B" w:rsidRDefault="00797B58" w:rsidP="00614A18">
            <w:pPr>
              <w:jc w:val="center"/>
              <w:rPr>
                <w:szCs w:val="20"/>
              </w:rPr>
            </w:pPr>
          </w:p>
        </w:tc>
        <w:tc>
          <w:tcPr>
            <w:tcW w:w="5349" w:type="dxa"/>
            <w:shd w:val="clear" w:color="auto" w:fill="auto"/>
            <w:vAlign w:val="center"/>
          </w:tcPr>
          <w:p w14:paraId="33280488" w14:textId="77777777" w:rsidR="00797B58" w:rsidRPr="0030234B" w:rsidRDefault="00797B58" w:rsidP="00614A18">
            <w:pPr>
              <w:rPr>
                <w:szCs w:val="20"/>
              </w:rPr>
            </w:pPr>
          </w:p>
        </w:tc>
        <w:tc>
          <w:tcPr>
            <w:tcW w:w="1416" w:type="dxa"/>
            <w:shd w:val="clear" w:color="auto" w:fill="auto"/>
            <w:vAlign w:val="center"/>
          </w:tcPr>
          <w:p w14:paraId="21429B04" w14:textId="77777777" w:rsidR="00797B58" w:rsidRPr="0030234B" w:rsidRDefault="00797B58" w:rsidP="00614A18">
            <w:pPr>
              <w:jc w:val="center"/>
              <w:rPr>
                <w:szCs w:val="20"/>
              </w:rPr>
            </w:pPr>
          </w:p>
        </w:tc>
        <w:tc>
          <w:tcPr>
            <w:tcW w:w="1776" w:type="dxa"/>
            <w:shd w:val="clear" w:color="auto" w:fill="auto"/>
            <w:vAlign w:val="center"/>
          </w:tcPr>
          <w:p w14:paraId="1341B87B" w14:textId="77777777" w:rsidR="00797B58" w:rsidRPr="0030234B" w:rsidRDefault="00797B58" w:rsidP="00614A18">
            <w:pPr>
              <w:jc w:val="center"/>
              <w:rPr>
                <w:szCs w:val="20"/>
              </w:rPr>
            </w:pPr>
          </w:p>
        </w:tc>
      </w:tr>
      <w:tr w:rsidR="00797B58" w:rsidRPr="0030234B" w14:paraId="09948B92" w14:textId="77777777" w:rsidTr="00614A18">
        <w:trPr>
          <w:trHeight w:val="113"/>
          <w:jc w:val="center"/>
        </w:trPr>
        <w:tc>
          <w:tcPr>
            <w:tcW w:w="5993" w:type="dxa"/>
            <w:gridSpan w:val="2"/>
            <w:shd w:val="clear" w:color="auto" w:fill="auto"/>
            <w:vAlign w:val="center"/>
          </w:tcPr>
          <w:p w14:paraId="7FD44915" w14:textId="77777777" w:rsidR="00797B58" w:rsidRPr="0030234B" w:rsidRDefault="00797B58" w:rsidP="00614A18">
            <w:pPr>
              <w:jc w:val="right"/>
              <w:rPr>
                <w:b/>
                <w:szCs w:val="20"/>
              </w:rPr>
            </w:pPr>
            <w:r w:rsidRPr="0030234B">
              <w:rPr>
                <w:b/>
                <w:szCs w:val="20"/>
              </w:rPr>
              <w:t>SUBTOTAL DE “A”:</w:t>
            </w:r>
          </w:p>
        </w:tc>
        <w:tc>
          <w:tcPr>
            <w:tcW w:w="1416" w:type="dxa"/>
            <w:shd w:val="clear" w:color="auto" w:fill="auto"/>
            <w:vAlign w:val="center"/>
          </w:tcPr>
          <w:p w14:paraId="0E049482" w14:textId="77777777" w:rsidR="00797B58" w:rsidRPr="0030234B" w:rsidRDefault="00797B58" w:rsidP="00614A18">
            <w:pPr>
              <w:jc w:val="center"/>
              <w:rPr>
                <w:b/>
                <w:szCs w:val="20"/>
              </w:rPr>
            </w:pPr>
          </w:p>
        </w:tc>
        <w:tc>
          <w:tcPr>
            <w:tcW w:w="1776" w:type="dxa"/>
            <w:shd w:val="clear" w:color="auto" w:fill="auto"/>
            <w:vAlign w:val="center"/>
          </w:tcPr>
          <w:p w14:paraId="60C1E5AA" w14:textId="77777777" w:rsidR="00797B58" w:rsidRPr="0030234B" w:rsidRDefault="00797B58" w:rsidP="00614A18">
            <w:pPr>
              <w:jc w:val="center"/>
              <w:rPr>
                <w:b/>
                <w:szCs w:val="20"/>
              </w:rPr>
            </w:pPr>
          </w:p>
        </w:tc>
      </w:tr>
      <w:tr w:rsidR="00797B58" w:rsidRPr="0030234B" w14:paraId="367F7D72" w14:textId="77777777" w:rsidTr="00614A18">
        <w:trPr>
          <w:trHeight w:val="113"/>
          <w:jc w:val="center"/>
        </w:trPr>
        <w:tc>
          <w:tcPr>
            <w:tcW w:w="644" w:type="dxa"/>
            <w:shd w:val="clear" w:color="auto" w:fill="auto"/>
            <w:vAlign w:val="center"/>
          </w:tcPr>
          <w:p w14:paraId="22BB073B" w14:textId="77777777" w:rsidR="00797B58" w:rsidRPr="0030234B" w:rsidRDefault="00797B58" w:rsidP="00614A18">
            <w:pPr>
              <w:jc w:val="center"/>
              <w:rPr>
                <w:b/>
                <w:szCs w:val="20"/>
              </w:rPr>
            </w:pPr>
            <w:r w:rsidRPr="0030234B">
              <w:rPr>
                <w:b/>
                <w:szCs w:val="20"/>
              </w:rPr>
              <w:t>B</w:t>
            </w:r>
          </w:p>
        </w:tc>
        <w:tc>
          <w:tcPr>
            <w:tcW w:w="8541" w:type="dxa"/>
            <w:gridSpan w:val="3"/>
            <w:shd w:val="clear" w:color="auto" w:fill="auto"/>
            <w:vAlign w:val="center"/>
          </w:tcPr>
          <w:p w14:paraId="7C1115D5" w14:textId="77777777" w:rsidR="00797B58" w:rsidRPr="0030234B" w:rsidRDefault="00797B58" w:rsidP="00614A18">
            <w:pPr>
              <w:rPr>
                <w:b/>
                <w:szCs w:val="20"/>
              </w:rPr>
            </w:pPr>
            <w:r w:rsidRPr="0030234B">
              <w:rPr>
                <w:b/>
                <w:szCs w:val="20"/>
              </w:rPr>
              <w:t>ENCARGOS SOCIAIS QUE RECEBEM INCIDÊNCIA DE “A”</w:t>
            </w:r>
          </w:p>
        </w:tc>
      </w:tr>
      <w:tr w:rsidR="00797B58" w:rsidRPr="0030234B" w14:paraId="44E49337" w14:textId="77777777" w:rsidTr="00614A18">
        <w:trPr>
          <w:trHeight w:val="113"/>
          <w:jc w:val="center"/>
        </w:trPr>
        <w:tc>
          <w:tcPr>
            <w:tcW w:w="644" w:type="dxa"/>
            <w:shd w:val="clear" w:color="auto" w:fill="auto"/>
            <w:vAlign w:val="center"/>
          </w:tcPr>
          <w:p w14:paraId="53FC5C00" w14:textId="77777777" w:rsidR="00797B58" w:rsidRPr="0030234B" w:rsidRDefault="00797B58" w:rsidP="00614A18">
            <w:pPr>
              <w:jc w:val="center"/>
              <w:rPr>
                <w:szCs w:val="20"/>
              </w:rPr>
            </w:pPr>
          </w:p>
        </w:tc>
        <w:tc>
          <w:tcPr>
            <w:tcW w:w="5349" w:type="dxa"/>
            <w:shd w:val="clear" w:color="auto" w:fill="auto"/>
            <w:vAlign w:val="center"/>
          </w:tcPr>
          <w:p w14:paraId="136240D2" w14:textId="77777777" w:rsidR="00797B58" w:rsidRPr="0030234B" w:rsidRDefault="00797B58" w:rsidP="00614A18">
            <w:pPr>
              <w:rPr>
                <w:szCs w:val="20"/>
              </w:rPr>
            </w:pPr>
          </w:p>
        </w:tc>
        <w:tc>
          <w:tcPr>
            <w:tcW w:w="1416" w:type="dxa"/>
            <w:shd w:val="clear" w:color="auto" w:fill="auto"/>
            <w:vAlign w:val="center"/>
          </w:tcPr>
          <w:p w14:paraId="3B5D8371" w14:textId="77777777" w:rsidR="00797B58" w:rsidRPr="0030234B" w:rsidRDefault="00797B58" w:rsidP="00614A18">
            <w:pPr>
              <w:jc w:val="center"/>
              <w:rPr>
                <w:szCs w:val="20"/>
              </w:rPr>
            </w:pPr>
          </w:p>
        </w:tc>
        <w:tc>
          <w:tcPr>
            <w:tcW w:w="1776" w:type="dxa"/>
            <w:shd w:val="clear" w:color="auto" w:fill="auto"/>
            <w:vAlign w:val="center"/>
          </w:tcPr>
          <w:p w14:paraId="0D886703" w14:textId="77777777" w:rsidR="00797B58" w:rsidRPr="0030234B" w:rsidRDefault="00797B58" w:rsidP="00614A18">
            <w:pPr>
              <w:jc w:val="center"/>
              <w:rPr>
                <w:szCs w:val="20"/>
              </w:rPr>
            </w:pPr>
          </w:p>
        </w:tc>
      </w:tr>
      <w:tr w:rsidR="00797B58" w:rsidRPr="0030234B" w14:paraId="7A34F42E" w14:textId="77777777" w:rsidTr="00614A18">
        <w:trPr>
          <w:trHeight w:val="113"/>
          <w:jc w:val="center"/>
        </w:trPr>
        <w:tc>
          <w:tcPr>
            <w:tcW w:w="644" w:type="dxa"/>
            <w:shd w:val="clear" w:color="auto" w:fill="auto"/>
            <w:vAlign w:val="center"/>
          </w:tcPr>
          <w:p w14:paraId="0FF07681" w14:textId="77777777" w:rsidR="00797B58" w:rsidRPr="0030234B" w:rsidRDefault="00797B58" w:rsidP="00614A18">
            <w:pPr>
              <w:jc w:val="center"/>
              <w:rPr>
                <w:szCs w:val="20"/>
              </w:rPr>
            </w:pPr>
          </w:p>
        </w:tc>
        <w:tc>
          <w:tcPr>
            <w:tcW w:w="5349" w:type="dxa"/>
            <w:shd w:val="clear" w:color="auto" w:fill="auto"/>
            <w:vAlign w:val="center"/>
          </w:tcPr>
          <w:p w14:paraId="16FEFE52" w14:textId="77777777" w:rsidR="00797B58" w:rsidRPr="0030234B" w:rsidRDefault="00797B58" w:rsidP="00614A18">
            <w:pPr>
              <w:rPr>
                <w:szCs w:val="20"/>
              </w:rPr>
            </w:pPr>
          </w:p>
        </w:tc>
        <w:tc>
          <w:tcPr>
            <w:tcW w:w="1416" w:type="dxa"/>
            <w:shd w:val="clear" w:color="auto" w:fill="auto"/>
            <w:vAlign w:val="center"/>
          </w:tcPr>
          <w:p w14:paraId="4F6F3FE4" w14:textId="77777777" w:rsidR="00797B58" w:rsidRPr="0030234B" w:rsidRDefault="00797B58" w:rsidP="00614A18">
            <w:pPr>
              <w:jc w:val="center"/>
              <w:rPr>
                <w:szCs w:val="20"/>
              </w:rPr>
            </w:pPr>
          </w:p>
        </w:tc>
        <w:tc>
          <w:tcPr>
            <w:tcW w:w="1776" w:type="dxa"/>
            <w:shd w:val="clear" w:color="auto" w:fill="auto"/>
            <w:vAlign w:val="center"/>
          </w:tcPr>
          <w:p w14:paraId="79F2FF31" w14:textId="77777777" w:rsidR="00797B58" w:rsidRPr="0030234B" w:rsidRDefault="00797B58" w:rsidP="00614A18">
            <w:pPr>
              <w:jc w:val="center"/>
              <w:rPr>
                <w:szCs w:val="20"/>
              </w:rPr>
            </w:pPr>
          </w:p>
        </w:tc>
      </w:tr>
      <w:tr w:rsidR="00797B58" w:rsidRPr="0030234B" w14:paraId="0B635864" w14:textId="77777777" w:rsidTr="00614A18">
        <w:trPr>
          <w:trHeight w:val="113"/>
          <w:jc w:val="center"/>
        </w:trPr>
        <w:tc>
          <w:tcPr>
            <w:tcW w:w="644" w:type="dxa"/>
            <w:shd w:val="clear" w:color="auto" w:fill="auto"/>
            <w:vAlign w:val="center"/>
          </w:tcPr>
          <w:p w14:paraId="5C8892CD" w14:textId="77777777" w:rsidR="00797B58" w:rsidRPr="0030234B" w:rsidRDefault="00797B58" w:rsidP="00614A18">
            <w:pPr>
              <w:jc w:val="center"/>
              <w:rPr>
                <w:szCs w:val="20"/>
              </w:rPr>
            </w:pPr>
          </w:p>
        </w:tc>
        <w:tc>
          <w:tcPr>
            <w:tcW w:w="5349" w:type="dxa"/>
            <w:shd w:val="clear" w:color="auto" w:fill="auto"/>
            <w:vAlign w:val="center"/>
          </w:tcPr>
          <w:p w14:paraId="7E74B9AE" w14:textId="77777777" w:rsidR="00797B58" w:rsidRPr="0030234B" w:rsidRDefault="00797B58" w:rsidP="00614A18">
            <w:pPr>
              <w:rPr>
                <w:szCs w:val="20"/>
              </w:rPr>
            </w:pPr>
          </w:p>
        </w:tc>
        <w:tc>
          <w:tcPr>
            <w:tcW w:w="1416" w:type="dxa"/>
            <w:shd w:val="clear" w:color="auto" w:fill="auto"/>
            <w:vAlign w:val="center"/>
          </w:tcPr>
          <w:p w14:paraId="5F044809" w14:textId="77777777" w:rsidR="00797B58" w:rsidRPr="0030234B" w:rsidRDefault="00797B58" w:rsidP="00614A18">
            <w:pPr>
              <w:jc w:val="center"/>
              <w:rPr>
                <w:szCs w:val="20"/>
              </w:rPr>
            </w:pPr>
          </w:p>
        </w:tc>
        <w:tc>
          <w:tcPr>
            <w:tcW w:w="1776" w:type="dxa"/>
            <w:shd w:val="clear" w:color="auto" w:fill="auto"/>
            <w:vAlign w:val="center"/>
          </w:tcPr>
          <w:p w14:paraId="424C7CFA" w14:textId="77777777" w:rsidR="00797B58" w:rsidRPr="0030234B" w:rsidRDefault="00797B58" w:rsidP="00614A18">
            <w:pPr>
              <w:jc w:val="center"/>
              <w:rPr>
                <w:szCs w:val="20"/>
              </w:rPr>
            </w:pPr>
          </w:p>
        </w:tc>
      </w:tr>
      <w:tr w:rsidR="00797B58" w:rsidRPr="0030234B" w14:paraId="257DF3CC" w14:textId="77777777" w:rsidTr="00614A18">
        <w:trPr>
          <w:trHeight w:val="113"/>
          <w:jc w:val="center"/>
        </w:trPr>
        <w:tc>
          <w:tcPr>
            <w:tcW w:w="644" w:type="dxa"/>
            <w:shd w:val="clear" w:color="auto" w:fill="auto"/>
            <w:vAlign w:val="center"/>
          </w:tcPr>
          <w:p w14:paraId="7D42B86F" w14:textId="77777777" w:rsidR="00797B58" w:rsidRPr="0030234B" w:rsidRDefault="00797B58" w:rsidP="00614A18">
            <w:pPr>
              <w:jc w:val="center"/>
              <w:rPr>
                <w:szCs w:val="20"/>
              </w:rPr>
            </w:pPr>
          </w:p>
        </w:tc>
        <w:tc>
          <w:tcPr>
            <w:tcW w:w="5349" w:type="dxa"/>
            <w:shd w:val="clear" w:color="auto" w:fill="auto"/>
            <w:vAlign w:val="center"/>
          </w:tcPr>
          <w:p w14:paraId="03AA7ECD" w14:textId="77777777" w:rsidR="00797B58" w:rsidRPr="0030234B" w:rsidRDefault="00797B58" w:rsidP="00614A18">
            <w:pPr>
              <w:rPr>
                <w:szCs w:val="20"/>
              </w:rPr>
            </w:pPr>
          </w:p>
        </w:tc>
        <w:tc>
          <w:tcPr>
            <w:tcW w:w="1416" w:type="dxa"/>
            <w:shd w:val="clear" w:color="auto" w:fill="auto"/>
            <w:vAlign w:val="center"/>
          </w:tcPr>
          <w:p w14:paraId="3ECF3758" w14:textId="77777777" w:rsidR="00797B58" w:rsidRPr="0030234B" w:rsidRDefault="00797B58" w:rsidP="00614A18">
            <w:pPr>
              <w:jc w:val="center"/>
              <w:rPr>
                <w:szCs w:val="20"/>
              </w:rPr>
            </w:pPr>
          </w:p>
        </w:tc>
        <w:tc>
          <w:tcPr>
            <w:tcW w:w="1776" w:type="dxa"/>
            <w:shd w:val="clear" w:color="auto" w:fill="auto"/>
            <w:vAlign w:val="center"/>
          </w:tcPr>
          <w:p w14:paraId="2E8AFFA4" w14:textId="77777777" w:rsidR="00797B58" w:rsidRPr="0030234B" w:rsidRDefault="00797B58" w:rsidP="00614A18">
            <w:pPr>
              <w:jc w:val="center"/>
              <w:rPr>
                <w:szCs w:val="20"/>
              </w:rPr>
            </w:pPr>
          </w:p>
        </w:tc>
      </w:tr>
      <w:tr w:rsidR="00797B58" w:rsidRPr="0030234B" w14:paraId="60884FB1" w14:textId="77777777" w:rsidTr="00614A18">
        <w:trPr>
          <w:trHeight w:val="113"/>
          <w:jc w:val="center"/>
        </w:trPr>
        <w:tc>
          <w:tcPr>
            <w:tcW w:w="644" w:type="dxa"/>
            <w:shd w:val="clear" w:color="auto" w:fill="auto"/>
            <w:vAlign w:val="center"/>
          </w:tcPr>
          <w:p w14:paraId="6BFE9BF1" w14:textId="77777777" w:rsidR="00797B58" w:rsidRPr="0030234B" w:rsidRDefault="00797B58" w:rsidP="00614A18">
            <w:pPr>
              <w:jc w:val="center"/>
              <w:rPr>
                <w:szCs w:val="20"/>
              </w:rPr>
            </w:pPr>
          </w:p>
        </w:tc>
        <w:tc>
          <w:tcPr>
            <w:tcW w:w="5349" w:type="dxa"/>
            <w:shd w:val="clear" w:color="auto" w:fill="auto"/>
            <w:vAlign w:val="center"/>
          </w:tcPr>
          <w:p w14:paraId="21B16DA8" w14:textId="77777777" w:rsidR="00797B58" w:rsidRPr="0030234B" w:rsidRDefault="00797B58" w:rsidP="00614A18">
            <w:pPr>
              <w:rPr>
                <w:szCs w:val="20"/>
              </w:rPr>
            </w:pPr>
          </w:p>
        </w:tc>
        <w:tc>
          <w:tcPr>
            <w:tcW w:w="1416" w:type="dxa"/>
            <w:shd w:val="clear" w:color="auto" w:fill="auto"/>
            <w:vAlign w:val="center"/>
          </w:tcPr>
          <w:p w14:paraId="2EC8784F" w14:textId="77777777" w:rsidR="00797B58" w:rsidRPr="0030234B" w:rsidRDefault="00797B58" w:rsidP="00614A18">
            <w:pPr>
              <w:jc w:val="center"/>
              <w:rPr>
                <w:szCs w:val="20"/>
              </w:rPr>
            </w:pPr>
          </w:p>
        </w:tc>
        <w:tc>
          <w:tcPr>
            <w:tcW w:w="1776" w:type="dxa"/>
            <w:shd w:val="clear" w:color="auto" w:fill="auto"/>
            <w:vAlign w:val="center"/>
          </w:tcPr>
          <w:p w14:paraId="5BBC43F7" w14:textId="77777777" w:rsidR="00797B58" w:rsidRPr="0030234B" w:rsidRDefault="00797B58" w:rsidP="00614A18">
            <w:pPr>
              <w:jc w:val="center"/>
              <w:rPr>
                <w:szCs w:val="20"/>
              </w:rPr>
            </w:pPr>
          </w:p>
        </w:tc>
      </w:tr>
      <w:tr w:rsidR="00797B58" w:rsidRPr="0030234B" w14:paraId="6FE6745F" w14:textId="77777777" w:rsidTr="00614A18">
        <w:trPr>
          <w:trHeight w:val="113"/>
          <w:jc w:val="center"/>
        </w:trPr>
        <w:tc>
          <w:tcPr>
            <w:tcW w:w="644" w:type="dxa"/>
            <w:shd w:val="clear" w:color="auto" w:fill="auto"/>
            <w:vAlign w:val="center"/>
          </w:tcPr>
          <w:p w14:paraId="686627E5" w14:textId="77777777" w:rsidR="00797B58" w:rsidRPr="0030234B" w:rsidRDefault="00797B58" w:rsidP="00614A18">
            <w:pPr>
              <w:jc w:val="center"/>
              <w:rPr>
                <w:szCs w:val="20"/>
              </w:rPr>
            </w:pPr>
          </w:p>
        </w:tc>
        <w:tc>
          <w:tcPr>
            <w:tcW w:w="5349" w:type="dxa"/>
            <w:shd w:val="clear" w:color="auto" w:fill="auto"/>
            <w:vAlign w:val="center"/>
          </w:tcPr>
          <w:p w14:paraId="321559EE" w14:textId="77777777" w:rsidR="00797B58" w:rsidRPr="0030234B" w:rsidRDefault="00797B58" w:rsidP="00614A18">
            <w:pPr>
              <w:rPr>
                <w:szCs w:val="20"/>
              </w:rPr>
            </w:pPr>
          </w:p>
        </w:tc>
        <w:tc>
          <w:tcPr>
            <w:tcW w:w="1416" w:type="dxa"/>
            <w:shd w:val="clear" w:color="auto" w:fill="auto"/>
            <w:vAlign w:val="center"/>
          </w:tcPr>
          <w:p w14:paraId="7827BBDA" w14:textId="77777777" w:rsidR="00797B58" w:rsidRPr="0030234B" w:rsidRDefault="00797B58" w:rsidP="00614A18">
            <w:pPr>
              <w:jc w:val="center"/>
              <w:rPr>
                <w:szCs w:val="20"/>
              </w:rPr>
            </w:pPr>
          </w:p>
        </w:tc>
        <w:tc>
          <w:tcPr>
            <w:tcW w:w="1776" w:type="dxa"/>
            <w:shd w:val="clear" w:color="auto" w:fill="auto"/>
            <w:vAlign w:val="center"/>
          </w:tcPr>
          <w:p w14:paraId="275E8379" w14:textId="77777777" w:rsidR="00797B58" w:rsidRPr="0030234B" w:rsidRDefault="00797B58" w:rsidP="00614A18">
            <w:pPr>
              <w:jc w:val="center"/>
              <w:rPr>
                <w:szCs w:val="20"/>
              </w:rPr>
            </w:pPr>
          </w:p>
        </w:tc>
      </w:tr>
      <w:tr w:rsidR="00797B58" w:rsidRPr="0030234B" w14:paraId="785FF9E3" w14:textId="77777777" w:rsidTr="00614A18">
        <w:trPr>
          <w:trHeight w:val="113"/>
          <w:jc w:val="center"/>
        </w:trPr>
        <w:tc>
          <w:tcPr>
            <w:tcW w:w="644" w:type="dxa"/>
            <w:shd w:val="clear" w:color="auto" w:fill="auto"/>
            <w:vAlign w:val="center"/>
          </w:tcPr>
          <w:p w14:paraId="770B6249" w14:textId="77777777" w:rsidR="00797B58" w:rsidRPr="0030234B" w:rsidRDefault="00797B58" w:rsidP="00614A18">
            <w:pPr>
              <w:jc w:val="center"/>
              <w:rPr>
                <w:szCs w:val="20"/>
              </w:rPr>
            </w:pPr>
          </w:p>
        </w:tc>
        <w:tc>
          <w:tcPr>
            <w:tcW w:w="5349" w:type="dxa"/>
            <w:shd w:val="clear" w:color="auto" w:fill="auto"/>
            <w:vAlign w:val="center"/>
          </w:tcPr>
          <w:p w14:paraId="0AC67B71" w14:textId="77777777" w:rsidR="00797B58" w:rsidRPr="0030234B" w:rsidRDefault="00797B58" w:rsidP="00614A18">
            <w:pPr>
              <w:rPr>
                <w:szCs w:val="20"/>
              </w:rPr>
            </w:pPr>
          </w:p>
        </w:tc>
        <w:tc>
          <w:tcPr>
            <w:tcW w:w="1416" w:type="dxa"/>
            <w:shd w:val="clear" w:color="auto" w:fill="auto"/>
            <w:vAlign w:val="center"/>
          </w:tcPr>
          <w:p w14:paraId="7B7A4755" w14:textId="77777777" w:rsidR="00797B58" w:rsidRPr="0030234B" w:rsidRDefault="00797B58" w:rsidP="00614A18">
            <w:pPr>
              <w:jc w:val="center"/>
              <w:rPr>
                <w:szCs w:val="20"/>
              </w:rPr>
            </w:pPr>
          </w:p>
        </w:tc>
        <w:tc>
          <w:tcPr>
            <w:tcW w:w="1776" w:type="dxa"/>
            <w:shd w:val="clear" w:color="auto" w:fill="auto"/>
            <w:vAlign w:val="center"/>
          </w:tcPr>
          <w:p w14:paraId="1D0F8B4E" w14:textId="77777777" w:rsidR="00797B58" w:rsidRPr="0030234B" w:rsidRDefault="00797B58" w:rsidP="00614A18">
            <w:pPr>
              <w:jc w:val="center"/>
              <w:rPr>
                <w:szCs w:val="20"/>
              </w:rPr>
            </w:pPr>
          </w:p>
        </w:tc>
      </w:tr>
      <w:tr w:rsidR="00797B58" w:rsidRPr="0030234B" w14:paraId="53B2CF28" w14:textId="77777777" w:rsidTr="00614A18">
        <w:trPr>
          <w:trHeight w:val="113"/>
          <w:jc w:val="center"/>
        </w:trPr>
        <w:tc>
          <w:tcPr>
            <w:tcW w:w="644" w:type="dxa"/>
            <w:shd w:val="clear" w:color="auto" w:fill="auto"/>
            <w:vAlign w:val="center"/>
          </w:tcPr>
          <w:p w14:paraId="15026F68" w14:textId="77777777" w:rsidR="00797B58" w:rsidRPr="0030234B" w:rsidRDefault="00797B58" w:rsidP="00614A18">
            <w:pPr>
              <w:jc w:val="center"/>
              <w:rPr>
                <w:szCs w:val="20"/>
              </w:rPr>
            </w:pPr>
          </w:p>
        </w:tc>
        <w:tc>
          <w:tcPr>
            <w:tcW w:w="5349" w:type="dxa"/>
            <w:shd w:val="clear" w:color="auto" w:fill="auto"/>
            <w:vAlign w:val="center"/>
          </w:tcPr>
          <w:p w14:paraId="197898AA" w14:textId="77777777" w:rsidR="00797B58" w:rsidRPr="0030234B" w:rsidRDefault="00797B58" w:rsidP="00614A18">
            <w:pPr>
              <w:rPr>
                <w:szCs w:val="20"/>
              </w:rPr>
            </w:pPr>
          </w:p>
        </w:tc>
        <w:tc>
          <w:tcPr>
            <w:tcW w:w="1416" w:type="dxa"/>
            <w:shd w:val="clear" w:color="auto" w:fill="auto"/>
            <w:vAlign w:val="center"/>
          </w:tcPr>
          <w:p w14:paraId="428567DB" w14:textId="77777777" w:rsidR="00797B58" w:rsidRPr="0030234B" w:rsidRDefault="00797B58" w:rsidP="00614A18">
            <w:pPr>
              <w:jc w:val="center"/>
              <w:rPr>
                <w:szCs w:val="20"/>
              </w:rPr>
            </w:pPr>
          </w:p>
        </w:tc>
        <w:tc>
          <w:tcPr>
            <w:tcW w:w="1776" w:type="dxa"/>
            <w:shd w:val="clear" w:color="auto" w:fill="auto"/>
            <w:vAlign w:val="center"/>
          </w:tcPr>
          <w:p w14:paraId="12EE1BF2" w14:textId="77777777" w:rsidR="00797B58" w:rsidRPr="0030234B" w:rsidRDefault="00797B58" w:rsidP="00614A18">
            <w:pPr>
              <w:jc w:val="center"/>
              <w:rPr>
                <w:szCs w:val="20"/>
              </w:rPr>
            </w:pPr>
          </w:p>
        </w:tc>
      </w:tr>
      <w:tr w:rsidR="00797B58" w:rsidRPr="0030234B" w14:paraId="7643A3A2" w14:textId="77777777" w:rsidTr="00614A18">
        <w:trPr>
          <w:trHeight w:val="113"/>
          <w:jc w:val="center"/>
        </w:trPr>
        <w:tc>
          <w:tcPr>
            <w:tcW w:w="644" w:type="dxa"/>
            <w:shd w:val="clear" w:color="auto" w:fill="auto"/>
            <w:vAlign w:val="center"/>
          </w:tcPr>
          <w:p w14:paraId="0DC20CDF" w14:textId="77777777" w:rsidR="00797B58" w:rsidRPr="0030234B" w:rsidRDefault="00797B58" w:rsidP="00614A18">
            <w:pPr>
              <w:jc w:val="center"/>
              <w:rPr>
                <w:szCs w:val="20"/>
              </w:rPr>
            </w:pPr>
          </w:p>
        </w:tc>
        <w:tc>
          <w:tcPr>
            <w:tcW w:w="5349" w:type="dxa"/>
            <w:shd w:val="clear" w:color="auto" w:fill="auto"/>
            <w:vAlign w:val="center"/>
          </w:tcPr>
          <w:p w14:paraId="68748A98" w14:textId="77777777" w:rsidR="00797B58" w:rsidRPr="0030234B" w:rsidRDefault="00797B58" w:rsidP="00614A18">
            <w:pPr>
              <w:rPr>
                <w:szCs w:val="20"/>
              </w:rPr>
            </w:pPr>
          </w:p>
        </w:tc>
        <w:tc>
          <w:tcPr>
            <w:tcW w:w="1416" w:type="dxa"/>
            <w:shd w:val="clear" w:color="auto" w:fill="auto"/>
            <w:vAlign w:val="center"/>
          </w:tcPr>
          <w:p w14:paraId="59F5E347" w14:textId="77777777" w:rsidR="00797B58" w:rsidRPr="0030234B" w:rsidRDefault="00797B58" w:rsidP="00614A18">
            <w:pPr>
              <w:jc w:val="center"/>
              <w:rPr>
                <w:szCs w:val="20"/>
              </w:rPr>
            </w:pPr>
          </w:p>
        </w:tc>
        <w:tc>
          <w:tcPr>
            <w:tcW w:w="1776" w:type="dxa"/>
            <w:shd w:val="clear" w:color="auto" w:fill="auto"/>
            <w:vAlign w:val="center"/>
          </w:tcPr>
          <w:p w14:paraId="491CF083" w14:textId="77777777" w:rsidR="00797B58" w:rsidRPr="0030234B" w:rsidRDefault="00797B58" w:rsidP="00614A18">
            <w:pPr>
              <w:jc w:val="center"/>
              <w:rPr>
                <w:szCs w:val="20"/>
              </w:rPr>
            </w:pPr>
          </w:p>
        </w:tc>
      </w:tr>
      <w:tr w:rsidR="00797B58" w:rsidRPr="0030234B" w14:paraId="1BB7E3FB" w14:textId="77777777" w:rsidTr="00614A18">
        <w:trPr>
          <w:trHeight w:val="113"/>
          <w:jc w:val="center"/>
        </w:trPr>
        <w:tc>
          <w:tcPr>
            <w:tcW w:w="644" w:type="dxa"/>
            <w:shd w:val="clear" w:color="auto" w:fill="auto"/>
            <w:vAlign w:val="center"/>
          </w:tcPr>
          <w:p w14:paraId="1BE97A16" w14:textId="77777777" w:rsidR="00797B58" w:rsidRPr="0030234B" w:rsidRDefault="00797B58" w:rsidP="00614A18">
            <w:pPr>
              <w:jc w:val="center"/>
              <w:rPr>
                <w:szCs w:val="20"/>
              </w:rPr>
            </w:pPr>
          </w:p>
        </w:tc>
        <w:tc>
          <w:tcPr>
            <w:tcW w:w="5349" w:type="dxa"/>
            <w:shd w:val="clear" w:color="auto" w:fill="auto"/>
            <w:vAlign w:val="center"/>
          </w:tcPr>
          <w:p w14:paraId="66FD57C3" w14:textId="77777777" w:rsidR="00797B58" w:rsidRPr="0030234B" w:rsidRDefault="00797B58" w:rsidP="00614A18">
            <w:pPr>
              <w:rPr>
                <w:szCs w:val="20"/>
              </w:rPr>
            </w:pPr>
          </w:p>
        </w:tc>
        <w:tc>
          <w:tcPr>
            <w:tcW w:w="1416" w:type="dxa"/>
            <w:shd w:val="clear" w:color="auto" w:fill="auto"/>
            <w:vAlign w:val="center"/>
          </w:tcPr>
          <w:p w14:paraId="201CAF68" w14:textId="77777777" w:rsidR="00797B58" w:rsidRPr="0030234B" w:rsidRDefault="00797B58" w:rsidP="00614A18">
            <w:pPr>
              <w:jc w:val="center"/>
              <w:rPr>
                <w:szCs w:val="20"/>
              </w:rPr>
            </w:pPr>
          </w:p>
        </w:tc>
        <w:tc>
          <w:tcPr>
            <w:tcW w:w="1776" w:type="dxa"/>
            <w:shd w:val="clear" w:color="auto" w:fill="auto"/>
            <w:vAlign w:val="center"/>
          </w:tcPr>
          <w:p w14:paraId="0781DAE9" w14:textId="77777777" w:rsidR="00797B58" w:rsidRPr="0030234B" w:rsidRDefault="00797B58" w:rsidP="00614A18">
            <w:pPr>
              <w:jc w:val="center"/>
              <w:rPr>
                <w:szCs w:val="20"/>
              </w:rPr>
            </w:pPr>
          </w:p>
        </w:tc>
      </w:tr>
      <w:tr w:rsidR="00797B58" w:rsidRPr="0030234B" w14:paraId="0E066189" w14:textId="77777777" w:rsidTr="00614A18">
        <w:trPr>
          <w:trHeight w:val="113"/>
          <w:jc w:val="center"/>
        </w:trPr>
        <w:tc>
          <w:tcPr>
            <w:tcW w:w="5993" w:type="dxa"/>
            <w:gridSpan w:val="2"/>
            <w:shd w:val="clear" w:color="auto" w:fill="auto"/>
            <w:vAlign w:val="center"/>
          </w:tcPr>
          <w:p w14:paraId="78B1C4A9" w14:textId="77777777" w:rsidR="00797B58" w:rsidRPr="0030234B" w:rsidRDefault="00797B58" w:rsidP="00614A18">
            <w:pPr>
              <w:jc w:val="right"/>
              <w:rPr>
                <w:b/>
                <w:szCs w:val="20"/>
              </w:rPr>
            </w:pPr>
            <w:r w:rsidRPr="0030234B">
              <w:rPr>
                <w:b/>
                <w:szCs w:val="20"/>
              </w:rPr>
              <w:t>SUBTOTAL DE “B”:</w:t>
            </w:r>
          </w:p>
        </w:tc>
        <w:tc>
          <w:tcPr>
            <w:tcW w:w="1416" w:type="dxa"/>
            <w:shd w:val="clear" w:color="auto" w:fill="auto"/>
            <w:vAlign w:val="center"/>
          </w:tcPr>
          <w:p w14:paraId="56D2753D" w14:textId="77777777" w:rsidR="00797B58" w:rsidRPr="0030234B" w:rsidRDefault="00797B58" w:rsidP="00614A18">
            <w:pPr>
              <w:jc w:val="center"/>
              <w:rPr>
                <w:b/>
                <w:szCs w:val="20"/>
              </w:rPr>
            </w:pPr>
          </w:p>
        </w:tc>
        <w:tc>
          <w:tcPr>
            <w:tcW w:w="1776" w:type="dxa"/>
            <w:shd w:val="clear" w:color="auto" w:fill="auto"/>
            <w:vAlign w:val="center"/>
          </w:tcPr>
          <w:p w14:paraId="62E88A16" w14:textId="77777777" w:rsidR="00797B58" w:rsidRPr="0030234B" w:rsidRDefault="00797B58" w:rsidP="00614A18">
            <w:pPr>
              <w:jc w:val="center"/>
              <w:rPr>
                <w:b/>
                <w:szCs w:val="20"/>
              </w:rPr>
            </w:pPr>
          </w:p>
        </w:tc>
      </w:tr>
      <w:tr w:rsidR="00797B58" w:rsidRPr="0030234B" w14:paraId="20398050" w14:textId="77777777" w:rsidTr="00614A18">
        <w:trPr>
          <w:trHeight w:val="113"/>
          <w:jc w:val="center"/>
        </w:trPr>
        <w:tc>
          <w:tcPr>
            <w:tcW w:w="644" w:type="dxa"/>
            <w:shd w:val="clear" w:color="auto" w:fill="auto"/>
            <w:vAlign w:val="center"/>
          </w:tcPr>
          <w:p w14:paraId="25D87BB2" w14:textId="77777777" w:rsidR="00797B58" w:rsidRPr="0030234B" w:rsidRDefault="00797B58" w:rsidP="00614A18">
            <w:pPr>
              <w:jc w:val="center"/>
              <w:rPr>
                <w:b/>
                <w:szCs w:val="20"/>
              </w:rPr>
            </w:pPr>
            <w:r w:rsidRPr="0030234B">
              <w:rPr>
                <w:b/>
                <w:szCs w:val="20"/>
              </w:rPr>
              <w:t>C</w:t>
            </w:r>
          </w:p>
        </w:tc>
        <w:tc>
          <w:tcPr>
            <w:tcW w:w="8541" w:type="dxa"/>
            <w:gridSpan w:val="3"/>
            <w:shd w:val="clear" w:color="auto" w:fill="auto"/>
            <w:vAlign w:val="center"/>
          </w:tcPr>
          <w:p w14:paraId="7D0E149B" w14:textId="77777777" w:rsidR="00797B58" w:rsidRPr="0030234B" w:rsidRDefault="00797B58" w:rsidP="00614A18">
            <w:pPr>
              <w:rPr>
                <w:b/>
                <w:szCs w:val="20"/>
              </w:rPr>
            </w:pPr>
            <w:r w:rsidRPr="0030234B">
              <w:rPr>
                <w:b/>
                <w:szCs w:val="20"/>
              </w:rPr>
              <w:t>ENCARGOS SOCIAIS QUE NÃO RECEBEM INCIDÊNCIA DE “A”</w:t>
            </w:r>
          </w:p>
        </w:tc>
      </w:tr>
      <w:tr w:rsidR="00797B58" w:rsidRPr="0030234B" w14:paraId="7BBF6567" w14:textId="77777777" w:rsidTr="00614A18">
        <w:trPr>
          <w:trHeight w:val="113"/>
          <w:jc w:val="center"/>
        </w:trPr>
        <w:tc>
          <w:tcPr>
            <w:tcW w:w="644" w:type="dxa"/>
            <w:shd w:val="clear" w:color="auto" w:fill="auto"/>
            <w:vAlign w:val="center"/>
          </w:tcPr>
          <w:p w14:paraId="58FC363B" w14:textId="77777777" w:rsidR="00797B58" w:rsidRPr="0030234B" w:rsidRDefault="00797B58" w:rsidP="00614A18">
            <w:pPr>
              <w:jc w:val="center"/>
              <w:rPr>
                <w:szCs w:val="20"/>
              </w:rPr>
            </w:pPr>
          </w:p>
        </w:tc>
        <w:tc>
          <w:tcPr>
            <w:tcW w:w="5349" w:type="dxa"/>
            <w:shd w:val="clear" w:color="auto" w:fill="auto"/>
            <w:vAlign w:val="center"/>
          </w:tcPr>
          <w:p w14:paraId="5EB965F9" w14:textId="77777777" w:rsidR="00797B58" w:rsidRPr="0030234B" w:rsidRDefault="00797B58" w:rsidP="00614A18">
            <w:pPr>
              <w:rPr>
                <w:szCs w:val="20"/>
              </w:rPr>
            </w:pPr>
          </w:p>
        </w:tc>
        <w:tc>
          <w:tcPr>
            <w:tcW w:w="1416" w:type="dxa"/>
            <w:shd w:val="clear" w:color="auto" w:fill="auto"/>
            <w:vAlign w:val="center"/>
          </w:tcPr>
          <w:p w14:paraId="0989FAEB" w14:textId="77777777" w:rsidR="00797B58" w:rsidRPr="0030234B" w:rsidRDefault="00797B58" w:rsidP="00614A18">
            <w:pPr>
              <w:jc w:val="center"/>
              <w:rPr>
                <w:szCs w:val="20"/>
              </w:rPr>
            </w:pPr>
          </w:p>
        </w:tc>
        <w:tc>
          <w:tcPr>
            <w:tcW w:w="1776" w:type="dxa"/>
            <w:shd w:val="clear" w:color="auto" w:fill="auto"/>
            <w:vAlign w:val="center"/>
          </w:tcPr>
          <w:p w14:paraId="0D6BCDB6" w14:textId="77777777" w:rsidR="00797B58" w:rsidRPr="0030234B" w:rsidRDefault="00797B58" w:rsidP="00614A18">
            <w:pPr>
              <w:jc w:val="center"/>
              <w:rPr>
                <w:szCs w:val="20"/>
              </w:rPr>
            </w:pPr>
          </w:p>
        </w:tc>
      </w:tr>
      <w:tr w:rsidR="00797B58" w:rsidRPr="0030234B" w14:paraId="2FA4965C" w14:textId="77777777" w:rsidTr="00614A18">
        <w:trPr>
          <w:trHeight w:val="113"/>
          <w:jc w:val="center"/>
        </w:trPr>
        <w:tc>
          <w:tcPr>
            <w:tcW w:w="644" w:type="dxa"/>
            <w:shd w:val="clear" w:color="auto" w:fill="auto"/>
            <w:vAlign w:val="center"/>
          </w:tcPr>
          <w:p w14:paraId="78A219A6" w14:textId="77777777" w:rsidR="00797B58" w:rsidRPr="0030234B" w:rsidRDefault="00797B58" w:rsidP="00614A18">
            <w:pPr>
              <w:jc w:val="center"/>
              <w:rPr>
                <w:szCs w:val="20"/>
              </w:rPr>
            </w:pPr>
          </w:p>
        </w:tc>
        <w:tc>
          <w:tcPr>
            <w:tcW w:w="5349" w:type="dxa"/>
            <w:shd w:val="clear" w:color="auto" w:fill="auto"/>
            <w:vAlign w:val="center"/>
          </w:tcPr>
          <w:p w14:paraId="7DBEF19B" w14:textId="77777777" w:rsidR="00797B58" w:rsidRPr="0030234B" w:rsidRDefault="00797B58" w:rsidP="00614A18">
            <w:pPr>
              <w:rPr>
                <w:szCs w:val="20"/>
              </w:rPr>
            </w:pPr>
          </w:p>
        </w:tc>
        <w:tc>
          <w:tcPr>
            <w:tcW w:w="1416" w:type="dxa"/>
            <w:shd w:val="clear" w:color="auto" w:fill="auto"/>
            <w:vAlign w:val="center"/>
          </w:tcPr>
          <w:p w14:paraId="2147D4B3" w14:textId="77777777" w:rsidR="00797B58" w:rsidRPr="0030234B" w:rsidRDefault="00797B58" w:rsidP="00614A18">
            <w:pPr>
              <w:jc w:val="center"/>
              <w:rPr>
                <w:szCs w:val="20"/>
              </w:rPr>
            </w:pPr>
          </w:p>
        </w:tc>
        <w:tc>
          <w:tcPr>
            <w:tcW w:w="1776" w:type="dxa"/>
            <w:shd w:val="clear" w:color="auto" w:fill="auto"/>
            <w:vAlign w:val="center"/>
          </w:tcPr>
          <w:p w14:paraId="5BB7A793" w14:textId="77777777" w:rsidR="00797B58" w:rsidRPr="0030234B" w:rsidRDefault="00797B58" w:rsidP="00614A18">
            <w:pPr>
              <w:jc w:val="center"/>
              <w:rPr>
                <w:szCs w:val="20"/>
              </w:rPr>
            </w:pPr>
          </w:p>
        </w:tc>
      </w:tr>
      <w:tr w:rsidR="00797B58" w:rsidRPr="0030234B" w14:paraId="0DC09AC7" w14:textId="77777777" w:rsidTr="00614A18">
        <w:trPr>
          <w:trHeight w:val="113"/>
          <w:jc w:val="center"/>
        </w:trPr>
        <w:tc>
          <w:tcPr>
            <w:tcW w:w="644" w:type="dxa"/>
            <w:shd w:val="clear" w:color="auto" w:fill="auto"/>
            <w:vAlign w:val="center"/>
          </w:tcPr>
          <w:p w14:paraId="582906BC" w14:textId="77777777" w:rsidR="00797B58" w:rsidRPr="0030234B" w:rsidRDefault="00797B58" w:rsidP="00614A18">
            <w:pPr>
              <w:jc w:val="center"/>
              <w:rPr>
                <w:szCs w:val="20"/>
              </w:rPr>
            </w:pPr>
          </w:p>
        </w:tc>
        <w:tc>
          <w:tcPr>
            <w:tcW w:w="5349" w:type="dxa"/>
            <w:shd w:val="clear" w:color="auto" w:fill="auto"/>
            <w:vAlign w:val="center"/>
          </w:tcPr>
          <w:p w14:paraId="38F446CB" w14:textId="77777777" w:rsidR="00797B58" w:rsidRPr="0030234B" w:rsidRDefault="00797B58" w:rsidP="00614A18">
            <w:pPr>
              <w:rPr>
                <w:szCs w:val="20"/>
              </w:rPr>
            </w:pPr>
          </w:p>
        </w:tc>
        <w:tc>
          <w:tcPr>
            <w:tcW w:w="1416" w:type="dxa"/>
            <w:shd w:val="clear" w:color="auto" w:fill="auto"/>
            <w:vAlign w:val="center"/>
          </w:tcPr>
          <w:p w14:paraId="0E4CB430" w14:textId="77777777" w:rsidR="00797B58" w:rsidRPr="0030234B" w:rsidRDefault="00797B58" w:rsidP="00614A18">
            <w:pPr>
              <w:jc w:val="center"/>
              <w:rPr>
                <w:szCs w:val="20"/>
              </w:rPr>
            </w:pPr>
          </w:p>
        </w:tc>
        <w:tc>
          <w:tcPr>
            <w:tcW w:w="1776" w:type="dxa"/>
            <w:shd w:val="clear" w:color="auto" w:fill="auto"/>
            <w:vAlign w:val="center"/>
          </w:tcPr>
          <w:p w14:paraId="2FA95221" w14:textId="77777777" w:rsidR="00797B58" w:rsidRPr="0030234B" w:rsidRDefault="00797B58" w:rsidP="00614A18">
            <w:pPr>
              <w:jc w:val="center"/>
              <w:rPr>
                <w:szCs w:val="20"/>
              </w:rPr>
            </w:pPr>
          </w:p>
        </w:tc>
      </w:tr>
      <w:tr w:rsidR="00797B58" w:rsidRPr="0030234B" w14:paraId="5B239A18" w14:textId="77777777" w:rsidTr="00614A18">
        <w:trPr>
          <w:trHeight w:val="113"/>
          <w:jc w:val="center"/>
        </w:trPr>
        <w:tc>
          <w:tcPr>
            <w:tcW w:w="644" w:type="dxa"/>
            <w:shd w:val="clear" w:color="auto" w:fill="auto"/>
            <w:vAlign w:val="center"/>
          </w:tcPr>
          <w:p w14:paraId="30FE6F27" w14:textId="77777777" w:rsidR="00797B58" w:rsidRPr="0030234B" w:rsidRDefault="00797B58" w:rsidP="00614A18">
            <w:pPr>
              <w:jc w:val="center"/>
              <w:rPr>
                <w:szCs w:val="20"/>
              </w:rPr>
            </w:pPr>
          </w:p>
        </w:tc>
        <w:tc>
          <w:tcPr>
            <w:tcW w:w="5349" w:type="dxa"/>
            <w:shd w:val="clear" w:color="auto" w:fill="auto"/>
            <w:vAlign w:val="center"/>
          </w:tcPr>
          <w:p w14:paraId="2BFB011D" w14:textId="77777777" w:rsidR="00797B58" w:rsidRPr="0030234B" w:rsidRDefault="00797B58" w:rsidP="00614A18">
            <w:pPr>
              <w:rPr>
                <w:szCs w:val="20"/>
              </w:rPr>
            </w:pPr>
          </w:p>
        </w:tc>
        <w:tc>
          <w:tcPr>
            <w:tcW w:w="1416" w:type="dxa"/>
            <w:shd w:val="clear" w:color="auto" w:fill="auto"/>
            <w:vAlign w:val="center"/>
          </w:tcPr>
          <w:p w14:paraId="5766761F" w14:textId="77777777" w:rsidR="00797B58" w:rsidRPr="0030234B" w:rsidRDefault="00797B58" w:rsidP="00614A18">
            <w:pPr>
              <w:jc w:val="center"/>
              <w:rPr>
                <w:szCs w:val="20"/>
              </w:rPr>
            </w:pPr>
          </w:p>
        </w:tc>
        <w:tc>
          <w:tcPr>
            <w:tcW w:w="1776" w:type="dxa"/>
            <w:shd w:val="clear" w:color="auto" w:fill="auto"/>
            <w:vAlign w:val="center"/>
          </w:tcPr>
          <w:p w14:paraId="10CE7322" w14:textId="77777777" w:rsidR="00797B58" w:rsidRPr="0030234B" w:rsidRDefault="00797B58" w:rsidP="00614A18">
            <w:pPr>
              <w:jc w:val="center"/>
              <w:rPr>
                <w:szCs w:val="20"/>
              </w:rPr>
            </w:pPr>
          </w:p>
        </w:tc>
      </w:tr>
      <w:tr w:rsidR="00797B58" w:rsidRPr="0030234B" w14:paraId="4882C0FA" w14:textId="77777777" w:rsidTr="00614A18">
        <w:trPr>
          <w:trHeight w:val="113"/>
          <w:jc w:val="center"/>
        </w:trPr>
        <w:tc>
          <w:tcPr>
            <w:tcW w:w="644" w:type="dxa"/>
            <w:shd w:val="clear" w:color="auto" w:fill="auto"/>
            <w:vAlign w:val="center"/>
          </w:tcPr>
          <w:p w14:paraId="7FDB7424" w14:textId="77777777" w:rsidR="00797B58" w:rsidRPr="0030234B" w:rsidRDefault="00797B58" w:rsidP="00614A18">
            <w:pPr>
              <w:jc w:val="center"/>
              <w:rPr>
                <w:szCs w:val="20"/>
              </w:rPr>
            </w:pPr>
          </w:p>
        </w:tc>
        <w:tc>
          <w:tcPr>
            <w:tcW w:w="5349" w:type="dxa"/>
            <w:shd w:val="clear" w:color="auto" w:fill="auto"/>
            <w:vAlign w:val="center"/>
          </w:tcPr>
          <w:p w14:paraId="210378B9" w14:textId="77777777" w:rsidR="00797B58" w:rsidRPr="0030234B" w:rsidRDefault="00797B58" w:rsidP="00614A18">
            <w:pPr>
              <w:rPr>
                <w:szCs w:val="20"/>
              </w:rPr>
            </w:pPr>
          </w:p>
        </w:tc>
        <w:tc>
          <w:tcPr>
            <w:tcW w:w="1416" w:type="dxa"/>
            <w:shd w:val="clear" w:color="auto" w:fill="auto"/>
            <w:vAlign w:val="center"/>
          </w:tcPr>
          <w:p w14:paraId="1D3B1D90" w14:textId="77777777" w:rsidR="00797B58" w:rsidRPr="0030234B" w:rsidRDefault="00797B58" w:rsidP="00614A18">
            <w:pPr>
              <w:jc w:val="center"/>
              <w:rPr>
                <w:szCs w:val="20"/>
              </w:rPr>
            </w:pPr>
          </w:p>
        </w:tc>
        <w:tc>
          <w:tcPr>
            <w:tcW w:w="1776" w:type="dxa"/>
            <w:shd w:val="clear" w:color="auto" w:fill="auto"/>
            <w:vAlign w:val="center"/>
          </w:tcPr>
          <w:p w14:paraId="7FE9D44E" w14:textId="77777777" w:rsidR="00797B58" w:rsidRPr="0030234B" w:rsidRDefault="00797B58" w:rsidP="00614A18">
            <w:pPr>
              <w:jc w:val="center"/>
              <w:rPr>
                <w:szCs w:val="20"/>
              </w:rPr>
            </w:pPr>
          </w:p>
        </w:tc>
      </w:tr>
      <w:tr w:rsidR="00797B58" w:rsidRPr="0030234B" w14:paraId="7F8530D0" w14:textId="77777777" w:rsidTr="00614A18">
        <w:trPr>
          <w:trHeight w:val="113"/>
          <w:jc w:val="center"/>
        </w:trPr>
        <w:tc>
          <w:tcPr>
            <w:tcW w:w="5993" w:type="dxa"/>
            <w:gridSpan w:val="2"/>
            <w:shd w:val="clear" w:color="auto" w:fill="auto"/>
            <w:vAlign w:val="center"/>
          </w:tcPr>
          <w:p w14:paraId="5B320E69" w14:textId="77777777" w:rsidR="00797B58" w:rsidRPr="0030234B" w:rsidRDefault="00797B58" w:rsidP="00614A18">
            <w:pPr>
              <w:jc w:val="right"/>
              <w:rPr>
                <w:b/>
                <w:szCs w:val="20"/>
              </w:rPr>
            </w:pPr>
            <w:r w:rsidRPr="0030234B">
              <w:rPr>
                <w:b/>
                <w:szCs w:val="20"/>
              </w:rPr>
              <w:t>SUBTOTAL DE “C”:</w:t>
            </w:r>
          </w:p>
        </w:tc>
        <w:tc>
          <w:tcPr>
            <w:tcW w:w="1416" w:type="dxa"/>
            <w:shd w:val="clear" w:color="auto" w:fill="auto"/>
            <w:vAlign w:val="center"/>
          </w:tcPr>
          <w:p w14:paraId="2A5FB8F3" w14:textId="77777777" w:rsidR="00797B58" w:rsidRPr="0030234B" w:rsidRDefault="00797B58" w:rsidP="00614A18">
            <w:pPr>
              <w:jc w:val="center"/>
              <w:rPr>
                <w:b/>
                <w:szCs w:val="20"/>
              </w:rPr>
            </w:pPr>
          </w:p>
        </w:tc>
        <w:tc>
          <w:tcPr>
            <w:tcW w:w="1776" w:type="dxa"/>
            <w:shd w:val="clear" w:color="auto" w:fill="auto"/>
            <w:vAlign w:val="center"/>
          </w:tcPr>
          <w:p w14:paraId="3546FDD9" w14:textId="77777777" w:rsidR="00797B58" w:rsidRPr="0030234B" w:rsidRDefault="00797B58" w:rsidP="00614A18">
            <w:pPr>
              <w:jc w:val="center"/>
              <w:rPr>
                <w:b/>
                <w:szCs w:val="20"/>
              </w:rPr>
            </w:pPr>
          </w:p>
        </w:tc>
      </w:tr>
      <w:tr w:rsidR="00797B58" w:rsidRPr="0030234B" w14:paraId="28A153FD" w14:textId="77777777" w:rsidTr="00614A18">
        <w:trPr>
          <w:trHeight w:val="113"/>
          <w:jc w:val="center"/>
        </w:trPr>
        <w:tc>
          <w:tcPr>
            <w:tcW w:w="644" w:type="dxa"/>
            <w:shd w:val="clear" w:color="auto" w:fill="auto"/>
            <w:vAlign w:val="center"/>
          </w:tcPr>
          <w:p w14:paraId="33AEAA9A" w14:textId="77777777" w:rsidR="00797B58" w:rsidRPr="0030234B" w:rsidRDefault="00797B58" w:rsidP="00614A18">
            <w:pPr>
              <w:jc w:val="center"/>
              <w:rPr>
                <w:b/>
                <w:szCs w:val="20"/>
              </w:rPr>
            </w:pPr>
            <w:r w:rsidRPr="0030234B">
              <w:rPr>
                <w:b/>
                <w:szCs w:val="20"/>
              </w:rPr>
              <w:t>D</w:t>
            </w:r>
          </w:p>
        </w:tc>
        <w:tc>
          <w:tcPr>
            <w:tcW w:w="8541" w:type="dxa"/>
            <w:gridSpan w:val="3"/>
            <w:shd w:val="clear" w:color="auto" w:fill="auto"/>
            <w:vAlign w:val="center"/>
          </w:tcPr>
          <w:p w14:paraId="4ED3A658" w14:textId="77777777" w:rsidR="00797B58" w:rsidRPr="0030234B" w:rsidRDefault="00797B58" w:rsidP="00614A18">
            <w:pPr>
              <w:rPr>
                <w:b/>
                <w:szCs w:val="20"/>
              </w:rPr>
            </w:pPr>
            <w:r w:rsidRPr="0030234B">
              <w:rPr>
                <w:b/>
                <w:szCs w:val="20"/>
              </w:rPr>
              <w:t>REINCIDÊNCIAS DE UM GRUPO SOBRE O OUTRO</w:t>
            </w:r>
          </w:p>
        </w:tc>
      </w:tr>
      <w:tr w:rsidR="00797B58" w:rsidRPr="0030234B" w14:paraId="488BCF49" w14:textId="77777777" w:rsidTr="00614A18">
        <w:trPr>
          <w:trHeight w:val="113"/>
          <w:jc w:val="center"/>
        </w:trPr>
        <w:tc>
          <w:tcPr>
            <w:tcW w:w="644" w:type="dxa"/>
            <w:shd w:val="clear" w:color="auto" w:fill="auto"/>
            <w:vAlign w:val="center"/>
          </w:tcPr>
          <w:p w14:paraId="501FD877" w14:textId="77777777" w:rsidR="00797B58" w:rsidRPr="0030234B" w:rsidRDefault="00797B58" w:rsidP="00614A18">
            <w:pPr>
              <w:jc w:val="center"/>
              <w:rPr>
                <w:szCs w:val="20"/>
              </w:rPr>
            </w:pPr>
          </w:p>
        </w:tc>
        <w:tc>
          <w:tcPr>
            <w:tcW w:w="5349" w:type="dxa"/>
            <w:shd w:val="clear" w:color="auto" w:fill="auto"/>
            <w:vAlign w:val="center"/>
          </w:tcPr>
          <w:p w14:paraId="70C038FA" w14:textId="77777777" w:rsidR="00797B58" w:rsidRPr="0030234B" w:rsidRDefault="00797B58" w:rsidP="00614A18">
            <w:pPr>
              <w:rPr>
                <w:szCs w:val="20"/>
              </w:rPr>
            </w:pPr>
          </w:p>
        </w:tc>
        <w:tc>
          <w:tcPr>
            <w:tcW w:w="1416" w:type="dxa"/>
            <w:shd w:val="clear" w:color="auto" w:fill="auto"/>
            <w:vAlign w:val="center"/>
          </w:tcPr>
          <w:p w14:paraId="1956B04E" w14:textId="77777777" w:rsidR="00797B58" w:rsidRPr="0030234B" w:rsidRDefault="00797B58" w:rsidP="00614A18">
            <w:pPr>
              <w:jc w:val="center"/>
              <w:rPr>
                <w:szCs w:val="20"/>
              </w:rPr>
            </w:pPr>
          </w:p>
        </w:tc>
        <w:tc>
          <w:tcPr>
            <w:tcW w:w="1776" w:type="dxa"/>
            <w:shd w:val="clear" w:color="auto" w:fill="auto"/>
            <w:vAlign w:val="center"/>
          </w:tcPr>
          <w:p w14:paraId="2DB65FF4" w14:textId="77777777" w:rsidR="00797B58" w:rsidRPr="0030234B" w:rsidRDefault="00797B58" w:rsidP="00614A18">
            <w:pPr>
              <w:jc w:val="center"/>
              <w:rPr>
                <w:szCs w:val="20"/>
              </w:rPr>
            </w:pPr>
          </w:p>
        </w:tc>
      </w:tr>
      <w:tr w:rsidR="00797B58" w:rsidRPr="0030234B" w14:paraId="74EBD094" w14:textId="77777777" w:rsidTr="00614A18">
        <w:trPr>
          <w:trHeight w:val="113"/>
          <w:jc w:val="center"/>
        </w:trPr>
        <w:tc>
          <w:tcPr>
            <w:tcW w:w="644" w:type="dxa"/>
            <w:shd w:val="clear" w:color="auto" w:fill="auto"/>
            <w:vAlign w:val="center"/>
          </w:tcPr>
          <w:p w14:paraId="369BED7A" w14:textId="77777777" w:rsidR="00797B58" w:rsidRPr="0030234B" w:rsidRDefault="00797B58" w:rsidP="00614A18">
            <w:pPr>
              <w:jc w:val="center"/>
              <w:rPr>
                <w:szCs w:val="20"/>
              </w:rPr>
            </w:pPr>
          </w:p>
        </w:tc>
        <w:tc>
          <w:tcPr>
            <w:tcW w:w="5349" w:type="dxa"/>
            <w:shd w:val="clear" w:color="auto" w:fill="auto"/>
            <w:vAlign w:val="center"/>
          </w:tcPr>
          <w:p w14:paraId="16F21F83" w14:textId="77777777" w:rsidR="00797B58" w:rsidRPr="0030234B" w:rsidRDefault="00797B58" w:rsidP="00614A18">
            <w:pPr>
              <w:rPr>
                <w:szCs w:val="20"/>
              </w:rPr>
            </w:pPr>
          </w:p>
        </w:tc>
        <w:tc>
          <w:tcPr>
            <w:tcW w:w="1416" w:type="dxa"/>
            <w:shd w:val="clear" w:color="auto" w:fill="auto"/>
            <w:vAlign w:val="center"/>
          </w:tcPr>
          <w:p w14:paraId="61AFB549" w14:textId="77777777" w:rsidR="00797B58" w:rsidRPr="0030234B" w:rsidRDefault="00797B58" w:rsidP="00614A18">
            <w:pPr>
              <w:jc w:val="center"/>
              <w:rPr>
                <w:szCs w:val="20"/>
              </w:rPr>
            </w:pPr>
          </w:p>
        </w:tc>
        <w:tc>
          <w:tcPr>
            <w:tcW w:w="1776" w:type="dxa"/>
            <w:shd w:val="clear" w:color="auto" w:fill="auto"/>
            <w:vAlign w:val="center"/>
          </w:tcPr>
          <w:p w14:paraId="2CCAA369" w14:textId="77777777" w:rsidR="00797B58" w:rsidRPr="0030234B" w:rsidRDefault="00797B58" w:rsidP="00614A18">
            <w:pPr>
              <w:jc w:val="center"/>
              <w:rPr>
                <w:szCs w:val="20"/>
              </w:rPr>
            </w:pPr>
          </w:p>
        </w:tc>
      </w:tr>
      <w:tr w:rsidR="00797B58" w:rsidRPr="0030234B" w14:paraId="4C8541ED" w14:textId="77777777" w:rsidTr="00614A18">
        <w:trPr>
          <w:trHeight w:val="113"/>
          <w:jc w:val="center"/>
        </w:trPr>
        <w:tc>
          <w:tcPr>
            <w:tcW w:w="5993" w:type="dxa"/>
            <w:gridSpan w:val="2"/>
            <w:shd w:val="clear" w:color="auto" w:fill="auto"/>
            <w:vAlign w:val="center"/>
          </w:tcPr>
          <w:p w14:paraId="15ADAB04" w14:textId="77777777" w:rsidR="00797B58" w:rsidRPr="0030234B" w:rsidRDefault="00797B58" w:rsidP="00614A18">
            <w:pPr>
              <w:jc w:val="right"/>
              <w:rPr>
                <w:b/>
                <w:szCs w:val="20"/>
              </w:rPr>
            </w:pPr>
            <w:r w:rsidRPr="0030234B">
              <w:rPr>
                <w:b/>
                <w:szCs w:val="20"/>
              </w:rPr>
              <w:t>SUBTOTAL DE “D”:</w:t>
            </w:r>
          </w:p>
        </w:tc>
        <w:tc>
          <w:tcPr>
            <w:tcW w:w="1416" w:type="dxa"/>
            <w:shd w:val="clear" w:color="auto" w:fill="auto"/>
            <w:vAlign w:val="center"/>
          </w:tcPr>
          <w:p w14:paraId="428665A3" w14:textId="77777777" w:rsidR="00797B58" w:rsidRPr="0030234B" w:rsidRDefault="00797B58" w:rsidP="00614A18">
            <w:pPr>
              <w:jc w:val="center"/>
              <w:rPr>
                <w:b/>
                <w:szCs w:val="20"/>
              </w:rPr>
            </w:pPr>
          </w:p>
        </w:tc>
        <w:tc>
          <w:tcPr>
            <w:tcW w:w="1776" w:type="dxa"/>
            <w:shd w:val="clear" w:color="auto" w:fill="auto"/>
            <w:vAlign w:val="center"/>
          </w:tcPr>
          <w:p w14:paraId="38F5E5FF" w14:textId="77777777" w:rsidR="00797B58" w:rsidRPr="0030234B" w:rsidRDefault="00797B58" w:rsidP="00614A18">
            <w:pPr>
              <w:jc w:val="center"/>
              <w:rPr>
                <w:b/>
                <w:szCs w:val="20"/>
              </w:rPr>
            </w:pPr>
          </w:p>
        </w:tc>
      </w:tr>
      <w:tr w:rsidR="00797B58" w:rsidRPr="0030234B" w14:paraId="3A7BE584" w14:textId="77777777" w:rsidTr="00614A18">
        <w:trPr>
          <w:trHeight w:val="113"/>
          <w:jc w:val="center"/>
        </w:trPr>
        <w:tc>
          <w:tcPr>
            <w:tcW w:w="5993" w:type="dxa"/>
            <w:gridSpan w:val="2"/>
            <w:shd w:val="clear" w:color="auto" w:fill="auto"/>
            <w:vAlign w:val="center"/>
          </w:tcPr>
          <w:p w14:paraId="2F3EF638" w14:textId="77777777" w:rsidR="00797B58" w:rsidRPr="0030234B" w:rsidRDefault="00797B58" w:rsidP="00614A18">
            <w:pPr>
              <w:jc w:val="right"/>
              <w:rPr>
                <w:b/>
                <w:szCs w:val="20"/>
              </w:rPr>
            </w:pPr>
            <w:r w:rsidRPr="0030234B">
              <w:rPr>
                <w:b/>
                <w:szCs w:val="20"/>
              </w:rPr>
              <w:t>TOTAIS DE ENCARGOS SOCIAIS:</w:t>
            </w:r>
          </w:p>
        </w:tc>
        <w:tc>
          <w:tcPr>
            <w:tcW w:w="1416" w:type="dxa"/>
            <w:shd w:val="clear" w:color="auto" w:fill="auto"/>
            <w:vAlign w:val="center"/>
          </w:tcPr>
          <w:p w14:paraId="1D788302" w14:textId="77777777" w:rsidR="00797B58" w:rsidRPr="0030234B" w:rsidRDefault="00797B58" w:rsidP="00614A18">
            <w:pPr>
              <w:jc w:val="center"/>
              <w:rPr>
                <w:b/>
                <w:szCs w:val="20"/>
              </w:rPr>
            </w:pPr>
          </w:p>
        </w:tc>
        <w:tc>
          <w:tcPr>
            <w:tcW w:w="1776" w:type="dxa"/>
            <w:shd w:val="clear" w:color="auto" w:fill="auto"/>
            <w:vAlign w:val="center"/>
          </w:tcPr>
          <w:p w14:paraId="3346B433" w14:textId="77777777" w:rsidR="00797B58" w:rsidRPr="0030234B" w:rsidRDefault="00797B58" w:rsidP="00614A18">
            <w:pPr>
              <w:jc w:val="center"/>
              <w:rPr>
                <w:b/>
                <w:szCs w:val="20"/>
              </w:rPr>
            </w:pPr>
          </w:p>
        </w:tc>
      </w:tr>
    </w:tbl>
    <w:p w14:paraId="3E20BC64" w14:textId="77777777" w:rsidR="00797B58" w:rsidRPr="0030234B" w:rsidRDefault="00797B58" w:rsidP="00797B58">
      <w:pPr>
        <w:rPr>
          <w:szCs w:val="20"/>
        </w:rPr>
      </w:pPr>
    </w:p>
    <w:p w14:paraId="76D7F5C6" w14:textId="77777777" w:rsidR="00D95304" w:rsidRDefault="00797B58" w:rsidP="00797B58">
      <w:pPr>
        <w:jc w:val="center"/>
        <w:rPr>
          <w:szCs w:val="20"/>
        </w:rPr>
      </w:pPr>
      <w:r w:rsidRPr="0030234B">
        <w:rPr>
          <w:szCs w:val="20"/>
        </w:rPr>
        <w:br w:type="page"/>
      </w:r>
    </w:p>
    <w:p w14:paraId="08E80E17" w14:textId="3B4590FC" w:rsidR="00797B58" w:rsidRPr="0030234B" w:rsidRDefault="00797B58" w:rsidP="00797B58">
      <w:pPr>
        <w:jc w:val="center"/>
        <w:rPr>
          <w:b/>
          <w:szCs w:val="20"/>
          <w:lang w:eastAsia="pt-BR"/>
        </w:rPr>
      </w:pPr>
      <w:proofErr w:type="spellStart"/>
      <w:r w:rsidRPr="0030234B">
        <w:rPr>
          <w:b/>
          <w:szCs w:val="20"/>
          <w:lang w:eastAsia="pt-BR"/>
        </w:rPr>
        <w:lastRenderedPageBreak/>
        <w:t>PO-XVa</w:t>
      </w:r>
      <w:proofErr w:type="spellEnd"/>
      <w:r w:rsidRPr="0030234B">
        <w:rPr>
          <w:b/>
          <w:szCs w:val="20"/>
          <w:lang w:eastAsia="pt-BR"/>
        </w:rPr>
        <w:t xml:space="preserve"> – </w:t>
      </w:r>
      <w:r w:rsidRPr="0030234B">
        <w:rPr>
          <w:b/>
          <w:szCs w:val="20"/>
        </w:rPr>
        <w:t>Detalhamento</w:t>
      </w:r>
      <w:r w:rsidRPr="0030234B">
        <w:rPr>
          <w:b/>
          <w:szCs w:val="20"/>
          <w:lang w:eastAsia="pt-BR"/>
        </w:rPr>
        <w:t xml:space="preserve"> do BDI – Serviços </w:t>
      </w:r>
      <w:r w:rsidRPr="00D95304">
        <w:rPr>
          <w:b/>
          <w:szCs w:val="20"/>
          <w:lang w:eastAsia="pt-BR"/>
        </w:rPr>
        <w:t>– Sem Desoneração</w:t>
      </w:r>
    </w:p>
    <w:p w14:paraId="49713FF4" w14:textId="77777777" w:rsidR="00797B58" w:rsidRPr="0030234B"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30234B" w14:paraId="16F4881A"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18AF44F1" w14:textId="77777777" w:rsidR="00797B58" w:rsidRPr="0030234B" w:rsidRDefault="00797B58" w:rsidP="00614A18">
            <w:pPr>
              <w:rPr>
                <w:szCs w:val="20"/>
                <w:lang w:eastAsia="pt-BR"/>
              </w:rPr>
            </w:pPr>
            <w:r w:rsidRPr="0030234B">
              <w:rPr>
                <w:szCs w:val="20"/>
                <w:lang w:eastAsia="pt-BR"/>
              </w:rPr>
              <w:t>NOME DA CONCORRENTE:</w:t>
            </w:r>
          </w:p>
        </w:tc>
      </w:tr>
      <w:tr w:rsidR="00797B58" w:rsidRPr="0030234B" w14:paraId="7991D784"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E1609EA" w14:textId="77777777" w:rsidR="00797B58" w:rsidRPr="0030234B" w:rsidRDefault="00797B58" w:rsidP="00614A18">
            <w:pPr>
              <w:rPr>
                <w:szCs w:val="20"/>
                <w:lang w:eastAsia="pt-BR"/>
              </w:rPr>
            </w:pPr>
            <w:r w:rsidRPr="0030234B">
              <w:rPr>
                <w:szCs w:val="20"/>
                <w:lang w:eastAsia="pt-BR"/>
              </w:rPr>
              <w:t>OBJETO:</w:t>
            </w:r>
          </w:p>
          <w:p w14:paraId="6E871FE2" w14:textId="77777777" w:rsidR="00797B58" w:rsidRPr="0030234B"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50DF250D" w14:textId="77777777" w:rsidR="00797B58" w:rsidRPr="0030234B" w:rsidRDefault="00797B58" w:rsidP="00614A18">
            <w:pPr>
              <w:rPr>
                <w:szCs w:val="20"/>
                <w:lang w:eastAsia="pt-BR"/>
              </w:rPr>
            </w:pPr>
            <w:r w:rsidRPr="0030234B">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1B9D389E" w14:textId="77777777" w:rsidR="00797B58" w:rsidRPr="0030234B" w:rsidRDefault="00797B58" w:rsidP="00614A18">
            <w:pPr>
              <w:rPr>
                <w:szCs w:val="20"/>
                <w:lang w:eastAsia="pt-BR"/>
              </w:rPr>
            </w:pPr>
            <w:r w:rsidRPr="0030234B">
              <w:rPr>
                <w:szCs w:val="20"/>
                <w:lang w:eastAsia="pt-BR"/>
              </w:rPr>
              <w:t>FOLHA</w:t>
            </w:r>
          </w:p>
        </w:tc>
      </w:tr>
      <w:tr w:rsidR="00797B58" w:rsidRPr="0030234B" w14:paraId="12EFBD42"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6B05E626" w14:textId="77777777" w:rsidR="00797B58" w:rsidRPr="0030234B"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C5B421B" w14:textId="3130C30A" w:rsidR="00797B58" w:rsidRPr="0030234B" w:rsidRDefault="00797B58" w:rsidP="0020471D">
            <w:pPr>
              <w:rPr>
                <w:szCs w:val="20"/>
                <w:lang w:eastAsia="pt-BR"/>
              </w:rPr>
            </w:pPr>
            <w:r w:rsidRPr="0030234B">
              <w:rPr>
                <w:szCs w:val="20"/>
                <w:lang w:eastAsia="pt-BR"/>
              </w:rPr>
              <w:t>______/20</w:t>
            </w:r>
            <w:r w:rsidR="0020471D">
              <w:rPr>
                <w:szCs w:val="20"/>
                <w:lang w:eastAsia="pt-BR"/>
              </w:rPr>
              <w:t>20</w:t>
            </w:r>
          </w:p>
        </w:tc>
        <w:tc>
          <w:tcPr>
            <w:tcW w:w="1117" w:type="dxa"/>
            <w:tcBorders>
              <w:top w:val="nil"/>
              <w:left w:val="nil"/>
              <w:bottom w:val="single" w:sz="4" w:space="0" w:color="auto"/>
              <w:right w:val="single" w:sz="4" w:space="0" w:color="auto"/>
            </w:tcBorders>
            <w:shd w:val="clear" w:color="000000" w:fill="FFFFFF"/>
            <w:noWrap/>
            <w:vAlign w:val="center"/>
            <w:hideMark/>
          </w:tcPr>
          <w:p w14:paraId="3403DADA" w14:textId="77777777" w:rsidR="00797B58" w:rsidRPr="0030234B" w:rsidRDefault="00797B58" w:rsidP="00614A18">
            <w:pPr>
              <w:rPr>
                <w:szCs w:val="20"/>
                <w:lang w:eastAsia="pt-BR"/>
              </w:rPr>
            </w:pPr>
            <w:r w:rsidRPr="0030234B">
              <w:rPr>
                <w:szCs w:val="20"/>
                <w:lang w:eastAsia="pt-BR"/>
              </w:rPr>
              <w:t>____/____</w:t>
            </w:r>
          </w:p>
        </w:tc>
      </w:tr>
    </w:tbl>
    <w:p w14:paraId="123C3B36" w14:textId="7D1AFC31" w:rsidR="00797B58" w:rsidRDefault="00797B58" w:rsidP="00797B58">
      <w:pPr>
        <w:rPr>
          <w:szCs w:val="20"/>
        </w:rPr>
      </w:pPr>
    </w:p>
    <w:tbl>
      <w:tblPr>
        <w:tblW w:w="8505" w:type="dxa"/>
        <w:tblInd w:w="354" w:type="dxa"/>
        <w:tblCellMar>
          <w:left w:w="70" w:type="dxa"/>
          <w:right w:w="70" w:type="dxa"/>
        </w:tblCellMar>
        <w:tblLook w:val="04A0" w:firstRow="1" w:lastRow="0" w:firstColumn="1" w:lastColumn="0" w:noHBand="0" w:noVBand="1"/>
      </w:tblPr>
      <w:tblGrid>
        <w:gridCol w:w="630"/>
        <w:gridCol w:w="5489"/>
        <w:gridCol w:w="2386"/>
      </w:tblGrid>
      <w:tr w:rsidR="00D95304" w:rsidRPr="00D95304" w14:paraId="33FC50EE" w14:textId="77777777" w:rsidTr="00D95304">
        <w:trPr>
          <w:trHeight w:val="258"/>
        </w:trPr>
        <w:tc>
          <w:tcPr>
            <w:tcW w:w="630" w:type="dxa"/>
            <w:tcBorders>
              <w:top w:val="single" w:sz="4" w:space="0" w:color="auto"/>
              <w:left w:val="single" w:sz="8" w:space="0" w:color="auto"/>
              <w:bottom w:val="single" w:sz="4" w:space="0" w:color="auto"/>
              <w:right w:val="nil"/>
            </w:tcBorders>
            <w:shd w:val="clear" w:color="000000" w:fill="D9D9D9"/>
            <w:noWrap/>
            <w:vAlign w:val="bottom"/>
            <w:hideMark/>
          </w:tcPr>
          <w:p w14:paraId="3BE4C321"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Item</w:t>
            </w:r>
          </w:p>
        </w:tc>
        <w:tc>
          <w:tcPr>
            <w:tcW w:w="5489" w:type="dxa"/>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521E96C3"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Descrição dos serviços</w:t>
            </w:r>
          </w:p>
        </w:tc>
        <w:tc>
          <w:tcPr>
            <w:tcW w:w="2386" w:type="dxa"/>
            <w:tcBorders>
              <w:top w:val="single" w:sz="4" w:space="0" w:color="auto"/>
              <w:left w:val="nil"/>
              <w:bottom w:val="single" w:sz="4" w:space="0" w:color="auto"/>
              <w:right w:val="single" w:sz="8" w:space="0" w:color="auto"/>
            </w:tcBorders>
            <w:shd w:val="clear" w:color="000000" w:fill="D9D9D9"/>
            <w:vAlign w:val="center"/>
            <w:hideMark/>
          </w:tcPr>
          <w:p w14:paraId="7A8AA581"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Preço de Venda (%)</w:t>
            </w:r>
          </w:p>
        </w:tc>
      </w:tr>
      <w:tr w:rsidR="00D95304" w:rsidRPr="00D95304" w14:paraId="7833175D"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1B99918"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 </w:t>
            </w:r>
          </w:p>
        </w:tc>
      </w:tr>
      <w:tr w:rsidR="00D95304" w:rsidRPr="00D95304" w14:paraId="56D89099"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5B144F7B"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1</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3A15E6"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Administração Central (A)</w:t>
            </w:r>
          </w:p>
        </w:tc>
        <w:tc>
          <w:tcPr>
            <w:tcW w:w="2386" w:type="dxa"/>
            <w:tcBorders>
              <w:top w:val="nil"/>
              <w:left w:val="nil"/>
              <w:bottom w:val="single" w:sz="4" w:space="0" w:color="auto"/>
              <w:right w:val="single" w:sz="8" w:space="0" w:color="auto"/>
            </w:tcBorders>
            <w:shd w:val="clear" w:color="auto" w:fill="auto"/>
            <w:noWrap/>
            <w:vAlign w:val="bottom"/>
            <w:hideMark/>
          </w:tcPr>
          <w:p w14:paraId="1066E7D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5,60%</w:t>
            </w:r>
          </w:p>
        </w:tc>
      </w:tr>
      <w:tr w:rsidR="00D95304" w:rsidRPr="00D95304" w14:paraId="49C5B2FC"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D301C97"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F0CFC88"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40703720"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2</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FFAEB4"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Impostos e Taxas (I)</w:t>
            </w:r>
          </w:p>
        </w:tc>
        <w:tc>
          <w:tcPr>
            <w:tcW w:w="2386" w:type="dxa"/>
            <w:tcBorders>
              <w:top w:val="nil"/>
              <w:left w:val="nil"/>
              <w:bottom w:val="single" w:sz="4" w:space="0" w:color="auto"/>
              <w:right w:val="single" w:sz="8" w:space="0" w:color="auto"/>
            </w:tcBorders>
            <w:shd w:val="clear" w:color="auto" w:fill="auto"/>
            <w:noWrap/>
            <w:vAlign w:val="bottom"/>
            <w:hideMark/>
          </w:tcPr>
          <w:p w14:paraId="0ADDEE5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5,65%</w:t>
            </w:r>
          </w:p>
        </w:tc>
      </w:tr>
      <w:tr w:rsidR="00D95304" w:rsidRPr="00D95304" w14:paraId="11F0D4FF"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3040DC74"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2.1</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356091C"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ISS</w:t>
            </w:r>
          </w:p>
        </w:tc>
        <w:tc>
          <w:tcPr>
            <w:tcW w:w="2386" w:type="dxa"/>
            <w:tcBorders>
              <w:top w:val="nil"/>
              <w:left w:val="nil"/>
              <w:bottom w:val="single" w:sz="4" w:space="0" w:color="auto"/>
              <w:right w:val="single" w:sz="8" w:space="0" w:color="auto"/>
            </w:tcBorders>
            <w:shd w:val="clear" w:color="auto" w:fill="auto"/>
            <w:noWrap/>
            <w:vAlign w:val="bottom"/>
            <w:hideMark/>
          </w:tcPr>
          <w:p w14:paraId="56A84F23"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2,00%</w:t>
            </w:r>
          </w:p>
        </w:tc>
      </w:tr>
      <w:tr w:rsidR="00D95304" w:rsidRPr="00D95304" w14:paraId="73BAA01E"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5F2807F6"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2.2</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C65398"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PIS</w:t>
            </w:r>
          </w:p>
        </w:tc>
        <w:tc>
          <w:tcPr>
            <w:tcW w:w="2386" w:type="dxa"/>
            <w:tcBorders>
              <w:top w:val="nil"/>
              <w:left w:val="nil"/>
              <w:bottom w:val="single" w:sz="4" w:space="0" w:color="auto"/>
              <w:right w:val="single" w:sz="8" w:space="0" w:color="auto"/>
            </w:tcBorders>
            <w:shd w:val="clear" w:color="auto" w:fill="auto"/>
            <w:noWrap/>
            <w:vAlign w:val="bottom"/>
            <w:hideMark/>
          </w:tcPr>
          <w:p w14:paraId="5C819EEC"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0,65%</w:t>
            </w:r>
          </w:p>
        </w:tc>
      </w:tr>
      <w:tr w:rsidR="00D95304" w:rsidRPr="00D95304" w14:paraId="5651B341"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599D9DAD"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2.3</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EB6DC94" w14:textId="77777777" w:rsidR="00D95304" w:rsidRPr="00D95304" w:rsidRDefault="00D95304" w:rsidP="00D95304">
            <w:pPr>
              <w:jc w:val="left"/>
              <w:rPr>
                <w:rFonts w:ascii="Tahoma" w:eastAsia="Times New Roman" w:hAnsi="Tahoma" w:cs="Tahoma"/>
                <w:szCs w:val="20"/>
                <w:lang w:eastAsia="pt-BR"/>
              </w:rPr>
            </w:pPr>
            <w:proofErr w:type="spellStart"/>
            <w:r w:rsidRPr="00D95304">
              <w:rPr>
                <w:rFonts w:ascii="Tahoma" w:eastAsia="Times New Roman" w:hAnsi="Tahoma" w:cs="Tahoma"/>
                <w:szCs w:val="20"/>
                <w:lang w:eastAsia="pt-BR"/>
              </w:rPr>
              <w:t>Cofins</w:t>
            </w:r>
            <w:proofErr w:type="spellEnd"/>
          </w:p>
        </w:tc>
        <w:tc>
          <w:tcPr>
            <w:tcW w:w="2386" w:type="dxa"/>
            <w:tcBorders>
              <w:top w:val="nil"/>
              <w:left w:val="nil"/>
              <w:bottom w:val="single" w:sz="4" w:space="0" w:color="auto"/>
              <w:right w:val="single" w:sz="8" w:space="0" w:color="auto"/>
            </w:tcBorders>
            <w:shd w:val="clear" w:color="auto" w:fill="auto"/>
            <w:noWrap/>
            <w:vAlign w:val="bottom"/>
            <w:hideMark/>
          </w:tcPr>
          <w:p w14:paraId="1838CE5E"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3,00%</w:t>
            </w:r>
          </w:p>
        </w:tc>
      </w:tr>
      <w:tr w:rsidR="00D95304" w:rsidRPr="00D95304" w14:paraId="7CCD6B25"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1756ACEB"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2.4</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33460DA"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CPRB (Contribuição Previdenciária sobre a Receita Bruta)</w:t>
            </w:r>
          </w:p>
        </w:tc>
        <w:tc>
          <w:tcPr>
            <w:tcW w:w="2386" w:type="dxa"/>
            <w:tcBorders>
              <w:top w:val="nil"/>
              <w:left w:val="nil"/>
              <w:bottom w:val="single" w:sz="4" w:space="0" w:color="auto"/>
              <w:right w:val="single" w:sz="8" w:space="0" w:color="auto"/>
            </w:tcBorders>
            <w:shd w:val="clear" w:color="auto" w:fill="auto"/>
            <w:noWrap/>
            <w:vAlign w:val="bottom"/>
            <w:hideMark/>
          </w:tcPr>
          <w:p w14:paraId="3B746EDA"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0,00%</w:t>
            </w:r>
          </w:p>
        </w:tc>
      </w:tr>
      <w:tr w:rsidR="00D95304" w:rsidRPr="00D95304" w14:paraId="2D671B45"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6F94755B"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0AE73A53"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678DFF9B"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3</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93B978"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Taxa de Risco (R)</w:t>
            </w:r>
          </w:p>
        </w:tc>
        <w:tc>
          <w:tcPr>
            <w:tcW w:w="2386" w:type="dxa"/>
            <w:tcBorders>
              <w:top w:val="nil"/>
              <w:left w:val="nil"/>
              <w:bottom w:val="single" w:sz="4" w:space="0" w:color="auto"/>
              <w:right w:val="single" w:sz="8" w:space="0" w:color="auto"/>
            </w:tcBorders>
            <w:shd w:val="clear" w:color="auto" w:fill="auto"/>
            <w:noWrap/>
            <w:vAlign w:val="bottom"/>
            <w:hideMark/>
          </w:tcPr>
          <w:p w14:paraId="373F1A78"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1,40%</w:t>
            </w:r>
          </w:p>
        </w:tc>
      </w:tr>
      <w:tr w:rsidR="00D95304" w:rsidRPr="00D95304" w14:paraId="39D73329"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3B535A0"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13EED70F"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0FD2854A"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4</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A500FBF"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Seguros e Garantias (S + G)</w:t>
            </w:r>
          </w:p>
        </w:tc>
        <w:tc>
          <w:tcPr>
            <w:tcW w:w="2386" w:type="dxa"/>
            <w:tcBorders>
              <w:top w:val="nil"/>
              <w:left w:val="nil"/>
              <w:bottom w:val="single" w:sz="4" w:space="0" w:color="auto"/>
              <w:right w:val="single" w:sz="8" w:space="0" w:color="auto"/>
            </w:tcBorders>
            <w:shd w:val="clear" w:color="auto" w:fill="auto"/>
            <w:noWrap/>
            <w:vAlign w:val="bottom"/>
            <w:hideMark/>
          </w:tcPr>
          <w:p w14:paraId="0C78DE2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0,60%</w:t>
            </w:r>
          </w:p>
        </w:tc>
      </w:tr>
      <w:tr w:rsidR="00D95304" w:rsidRPr="00D95304" w14:paraId="0CDA429E"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CBD14F8"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83E769E"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2C3A56AE"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5</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1C1C4A"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Despesas Financeiras (F)</w:t>
            </w:r>
          </w:p>
        </w:tc>
        <w:tc>
          <w:tcPr>
            <w:tcW w:w="2386" w:type="dxa"/>
            <w:tcBorders>
              <w:top w:val="nil"/>
              <w:left w:val="nil"/>
              <w:bottom w:val="single" w:sz="4" w:space="0" w:color="auto"/>
              <w:right w:val="single" w:sz="8" w:space="0" w:color="auto"/>
            </w:tcBorders>
            <w:shd w:val="clear" w:color="auto" w:fill="auto"/>
            <w:noWrap/>
            <w:vAlign w:val="bottom"/>
            <w:hideMark/>
          </w:tcPr>
          <w:p w14:paraId="32761CDF"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1,10%</w:t>
            </w:r>
          </w:p>
        </w:tc>
      </w:tr>
      <w:tr w:rsidR="00D95304" w:rsidRPr="00D95304" w14:paraId="77FFF3B1"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F5982EA"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674AA493"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3134BF58"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6</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9D5820"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Lucro (L)</w:t>
            </w:r>
          </w:p>
        </w:tc>
        <w:tc>
          <w:tcPr>
            <w:tcW w:w="2386" w:type="dxa"/>
            <w:tcBorders>
              <w:top w:val="nil"/>
              <w:left w:val="nil"/>
              <w:bottom w:val="single" w:sz="4" w:space="0" w:color="auto"/>
              <w:right w:val="single" w:sz="8" w:space="0" w:color="auto"/>
            </w:tcBorders>
            <w:shd w:val="clear" w:color="auto" w:fill="auto"/>
            <w:noWrap/>
            <w:vAlign w:val="bottom"/>
            <w:hideMark/>
          </w:tcPr>
          <w:p w14:paraId="624AB690"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8,50%</w:t>
            </w:r>
          </w:p>
        </w:tc>
      </w:tr>
      <w:tr w:rsidR="00D95304" w:rsidRPr="00D95304" w14:paraId="3A993ADA"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5989BAE"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4AA1A67" w14:textId="77777777" w:rsidTr="00D95304">
        <w:trPr>
          <w:trHeight w:val="258"/>
        </w:trPr>
        <w:tc>
          <w:tcPr>
            <w:tcW w:w="630" w:type="dxa"/>
            <w:tcBorders>
              <w:top w:val="nil"/>
              <w:left w:val="single" w:sz="8" w:space="0" w:color="auto"/>
              <w:bottom w:val="single" w:sz="4" w:space="0" w:color="auto"/>
              <w:right w:val="single" w:sz="4" w:space="0" w:color="auto"/>
            </w:tcBorders>
            <w:shd w:val="clear" w:color="000000" w:fill="D9D9D9"/>
            <w:noWrap/>
            <w:vAlign w:val="bottom"/>
            <w:hideMark/>
          </w:tcPr>
          <w:p w14:paraId="23739277"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c>
          <w:tcPr>
            <w:tcW w:w="5489" w:type="dxa"/>
            <w:tcBorders>
              <w:top w:val="single" w:sz="4" w:space="0" w:color="auto"/>
              <w:left w:val="nil"/>
              <w:bottom w:val="single" w:sz="4" w:space="0" w:color="auto"/>
              <w:right w:val="single" w:sz="4" w:space="0" w:color="000000"/>
            </w:tcBorders>
            <w:shd w:val="clear" w:color="000000" w:fill="D9D9D9"/>
            <w:noWrap/>
            <w:vAlign w:val="bottom"/>
            <w:hideMark/>
          </w:tcPr>
          <w:p w14:paraId="23C6ADD5"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BDI (%)</w:t>
            </w:r>
          </w:p>
        </w:tc>
        <w:tc>
          <w:tcPr>
            <w:tcW w:w="2386" w:type="dxa"/>
            <w:tcBorders>
              <w:top w:val="nil"/>
              <w:left w:val="nil"/>
              <w:bottom w:val="single" w:sz="4" w:space="0" w:color="auto"/>
              <w:right w:val="single" w:sz="8" w:space="0" w:color="auto"/>
            </w:tcBorders>
            <w:shd w:val="clear" w:color="000000" w:fill="D9D9D9"/>
            <w:noWrap/>
            <w:vAlign w:val="bottom"/>
            <w:hideMark/>
          </w:tcPr>
          <w:p w14:paraId="18078C9D"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25,10%</w:t>
            </w:r>
          </w:p>
        </w:tc>
      </w:tr>
    </w:tbl>
    <w:p w14:paraId="0F49E8BA" w14:textId="2171E40A" w:rsidR="00D95304" w:rsidRDefault="00D95304" w:rsidP="00797B58">
      <w:pPr>
        <w:rPr>
          <w:szCs w:val="20"/>
        </w:rPr>
      </w:pPr>
    </w:p>
    <w:p w14:paraId="39F3ABD2" w14:textId="77777777" w:rsidR="00797B58" w:rsidRPr="0030234B" w:rsidRDefault="00797B58" w:rsidP="00797B58">
      <w:pPr>
        <w:rPr>
          <w:szCs w:val="20"/>
        </w:rPr>
      </w:pPr>
    </w:p>
    <w:p w14:paraId="541358DA" w14:textId="77777777" w:rsidR="00797B58" w:rsidRPr="0030234B" w:rsidRDefault="00797B58" w:rsidP="00797B58">
      <w:pPr>
        <w:ind w:left="284"/>
        <w:rPr>
          <w:szCs w:val="20"/>
        </w:rPr>
      </w:pPr>
      <w:r w:rsidRPr="0030234B">
        <w:rPr>
          <w:szCs w:val="20"/>
        </w:rPr>
        <w:t>Acórdão</w:t>
      </w:r>
      <w:r w:rsidR="00FB0252" w:rsidRPr="0030234B">
        <w:rPr>
          <w:szCs w:val="20"/>
        </w:rPr>
        <w:t xml:space="preserve"> TCU</w:t>
      </w:r>
      <w:r w:rsidRPr="0030234B">
        <w:rPr>
          <w:szCs w:val="20"/>
        </w:rPr>
        <w:t xml:space="preserve"> nº 2369/2011</w:t>
      </w:r>
      <w:r w:rsidR="00FB0252" w:rsidRPr="0030234B">
        <w:rPr>
          <w:szCs w:val="20"/>
        </w:rPr>
        <w:t xml:space="preserve"> e nº 2622/13</w:t>
      </w:r>
    </w:p>
    <w:p w14:paraId="05447A91" w14:textId="77777777" w:rsidR="00797B58" w:rsidRPr="0030234B" w:rsidRDefault="00797B58" w:rsidP="00797B58">
      <w:pPr>
        <w:ind w:left="284"/>
        <w:rPr>
          <w:szCs w:val="20"/>
        </w:rPr>
      </w:pPr>
      <w:r w:rsidRPr="0030234B">
        <w:rPr>
          <w:szCs w:val="20"/>
        </w:rPr>
        <w:t>BDI (%) = (((1+</w:t>
      </w:r>
      <w:proofErr w:type="gramStart"/>
      <w:r w:rsidRPr="0030234B">
        <w:rPr>
          <w:szCs w:val="20"/>
        </w:rPr>
        <w:t>(</w:t>
      </w:r>
      <w:proofErr w:type="gramEnd"/>
      <w:r w:rsidRPr="0030234B">
        <w:rPr>
          <w:szCs w:val="20"/>
        </w:rPr>
        <w:t>AC+R+S+G))x(1+DF)x(1+L)/(1-I))-1)*100</w:t>
      </w:r>
    </w:p>
    <w:p w14:paraId="7FC75E15" w14:textId="77777777" w:rsidR="00797B58" w:rsidRPr="0030234B" w:rsidRDefault="00797B58" w:rsidP="00797B58">
      <w:pPr>
        <w:rPr>
          <w:szCs w:val="20"/>
        </w:rPr>
      </w:pPr>
    </w:p>
    <w:p w14:paraId="1E713EDF" w14:textId="77777777" w:rsidR="00797B58" w:rsidRPr="0030234B" w:rsidRDefault="00797B58" w:rsidP="00797B58">
      <w:pPr>
        <w:rPr>
          <w:szCs w:val="20"/>
        </w:rPr>
      </w:pPr>
      <w:r w:rsidRPr="0030234B">
        <w:rPr>
          <w:szCs w:val="20"/>
        </w:rPr>
        <w:br w:type="page"/>
      </w:r>
    </w:p>
    <w:p w14:paraId="7985B292" w14:textId="77777777" w:rsidR="00797B58" w:rsidRPr="0030234B" w:rsidRDefault="00797B58" w:rsidP="00797B58">
      <w:pPr>
        <w:jc w:val="center"/>
        <w:rPr>
          <w:b/>
          <w:szCs w:val="20"/>
          <w:lang w:eastAsia="pt-BR"/>
        </w:rPr>
      </w:pPr>
      <w:r w:rsidRPr="0030234B">
        <w:rPr>
          <w:b/>
          <w:szCs w:val="20"/>
          <w:lang w:eastAsia="pt-BR"/>
        </w:rPr>
        <w:lastRenderedPageBreak/>
        <w:t>PO-</w:t>
      </w:r>
      <w:proofErr w:type="spellStart"/>
      <w:r w:rsidRPr="0030234B">
        <w:rPr>
          <w:b/>
          <w:szCs w:val="20"/>
          <w:lang w:eastAsia="pt-BR"/>
        </w:rPr>
        <w:t>XVb</w:t>
      </w:r>
      <w:proofErr w:type="spellEnd"/>
      <w:r w:rsidRPr="0030234B">
        <w:rPr>
          <w:b/>
          <w:szCs w:val="20"/>
          <w:lang w:eastAsia="pt-BR"/>
        </w:rPr>
        <w:t xml:space="preserve"> – Detalhament</w:t>
      </w:r>
      <w:r w:rsidR="00CA4420" w:rsidRPr="0030234B">
        <w:rPr>
          <w:b/>
          <w:szCs w:val="20"/>
          <w:lang w:eastAsia="pt-BR"/>
        </w:rPr>
        <w:t>o do BDI – Fornecimento</w:t>
      </w:r>
      <w:r w:rsidRPr="0030234B">
        <w:rPr>
          <w:b/>
          <w:szCs w:val="20"/>
          <w:lang w:eastAsia="pt-BR"/>
        </w:rPr>
        <w:t xml:space="preserve"> </w:t>
      </w:r>
      <w:r w:rsidRPr="00D95304">
        <w:rPr>
          <w:b/>
          <w:szCs w:val="20"/>
          <w:lang w:eastAsia="pt-BR"/>
        </w:rPr>
        <w:t>– Sem Desoneração</w:t>
      </w:r>
    </w:p>
    <w:p w14:paraId="192088C5" w14:textId="77777777" w:rsidR="00797B58" w:rsidRPr="0030234B"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30234B" w14:paraId="7962BFE6"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102BBF9E" w14:textId="77777777" w:rsidR="00797B58" w:rsidRPr="0030234B" w:rsidRDefault="00797B58" w:rsidP="00614A18">
            <w:pPr>
              <w:rPr>
                <w:szCs w:val="20"/>
                <w:lang w:eastAsia="pt-BR"/>
              </w:rPr>
            </w:pPr>
            <w:r w:rsidRPr="0030234B">
              <w:rPr>
                <w:szCs w:val="20"/>
                <w:lang w:eastAsia="pt-BR"/>
              </w:rPr>
              <w:t>NOME DA CONCORRENTE:</w:t>
            </w:r>
          </w:p>
        </w:tc>
      </w:tr>
      <w:tr w:rsidR="00797B58" w:rsidRPr="0030234B" w14:paraId="4E04418A"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5C68E0E6" w14:textId="77777777" w:rsidR="00797B58" w:rsidRPr="0030234B" w:rsidRDefault="00797B58" w:rsidP="00614A18">
            <w:pPr>
              <w:rPr>
                <w:szCs w:val="20"/>
                <w:lang w:eastAsia="pt-BR"/>
              </w:rPr>
            </w:pPr>
            <w:r w:rsidRPr="0030234B">
              <w:rPr>
                <w:szCs w:val="20"/>
                <w:lang w:eastAsia="pt-BR"/>
              </w:rPr>
              <w:t>OBJETO:</w:t>
            </w:r>
          </w:p>
          <w:p w14:paraId="3E88CB9E" w14:textId="77777777" w:rsidR="00797B58" w:rsidRPr="0030234B"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0F8541A" w14:textId="77777777" w:rsidR="00797B58" w:rsidRPr="0030234B" w:rsidRDefault="00797B58" w:rsidP="00614A18">
            <w:pPr>
              <w:rPr>
                <w:szCs w:val="20"/>
                <w:lang w:eastAsia="pt-BR"/>
              </w:rPr>
            </w:pPr>
            <w:r w:rsidRPr="0030234B">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71BF2BE7" w14:textId="77777777" w:rsidR="00797B58" w:rsidRPr="0030234B" w:rsidRDefault="00797B58" w:rsidP="00614A18">
            <w:pPr>
              <w:rPr>
                <w:szCs w:val="20"/>
                <w:lang w:eastAsia="pt-BR"/>
              </w:rPr>
            </w:pPr>
            <w:r w:rsidRPr="0030234B">
              <w:rPr>
                <w:szCs w:val="20"/>
                <w:lang w:eastAsia="pt-BR"/>
              </w:rPr>
              <w:t>FOLHA</w:t>
            </w:r>
          </w:p>
        </w:tc>
      </w:tr>
      <w:tr w:rsidR="00797B58" w:rsidRPr="0030234B" w14:paraId="2F6BF12F"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14533875" w14:textId="77777777" w:rsidR="00797B58" w:rsidRPr="0030234B"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7A99481" w14:textId="4724ED6B" w:rsidR="00797B58" w:rsidRPr="0030234B" w:rsidRDefault="00797B58" w:rsidP="0020471D">
            <w:pPr>
              <w:rPr>
                <w:szCs w:val="20"/>
                <w:lang w:eastAsia="pt-BR"/>
              </w:rPr>
            </w:pPr>
            <w:r w:rsidRPr="0030234B">
              <w:rPr>
                <w:szCs w:val="20"/>
                <w:lang w:eastAsia="pt-BR"/>
              </w:rPr>
              <w:t>______/20</w:t>
            </w:r>
            <w:r w:rsidR="0020471D">
              <w:rPr>
                <w:szCs w:val="20"/>
                <w:lang w:eastAsia="pt-BR"/>
              </w:rPr>
              <w:t>20</w:t>
            </w:r>
          </w:p>
        </w:tc>
        <w:tc>
          <w:tcPr>
            <w:tcW w:w="1117" w:type="dxa"/>
            <w:tcBorders>
              <w:top w:val="nil"/>
              <w:left w:val="nil"/>
              <w:bottom w:val="single" w:sz="4" w:space="0" w:color="auto"/>
              <w:right w:val="single" w:sz="4" w:space="0" w:color="auto"/>
            </w:tcBorders>
            <w:shd w:val="clear" w:color="000000" w:fill="FFFFFF"/>
            <w:noWrap/>
            <w:vAlign w:val="center"/>
            <w:hideMark/>
          </w:tcPr>
          <w:p w14:paraId="1FB2F4F4" w14:textId="77777777" w:rsidR="00797B58" w:rsidRPr="0030234B" w:rsidRDefault="00797B58" w:rsidP="00614A18">
            <w:pPr>
              <w:rPr>
                <w:szCs w:val="20"/>
                <w:lang w:eastAsia="pt-BR"/>
              </w:rPr>
            </w:pPr>
            <w:r w:rsidRPr="0030234B">
              <w:rPr>
                <w:szCs w:val="20"/>
                <w:lang w:eastAsia="pt-BR"/>
              </w:rPr>
              <w:t>____/____</w:t>
            </w:r>
          </w:p>
        </w:tc>
      </w:tr>
    </w:tbl>
    <w:p w14:paraId="5B1068EC" w14:textId="77777777" w:rsidR="00797B58" w:rsidRPr="0030234B" w:rsidRDefault="00797B58" w:rsidP="00797B58">
      <w:pPr>
        <w:rPr>
          <w:szCs w:val="20"/>
        </w:rPr>
      </w:pPr>
    </w:p>
    <w:tbl>
      <w:tblPr>
        <w:tblW w:w="8505" w:type="dxa"/>
        <w:tblInd w:w="354" w:type="dxa"/>
        <w:tblCellMar>
          <w:left w:w="70" w:type="dxa"/>
          <w:right w:w="70" w:type="dxa"/>
        </w:tblCellMar>
        <w:tblLook w:val="04A0" w:firstRow="1" w:lastRow="0" w:firstColumn="1" w:lastColumn="0" w:noHBand="0" w:noVBand="1"/>
      </w:tblPr>
      <w:tblGrid>
        <w:gridCol w:w="966"/>
        <w:gridCol w:w="5064"/>
        <w:gridCol w:w="2475"/>
      </w:tblGrid>
      <w:tr w:rsidR="00D95304" w:rsidRPr="00D95304" w14:paraId="30FC3DA4" w14:textId="77777777" w:rsidTr="00D95304">
        <w:trPr>
          <w:trHeight w:val="255"/>
        </w:trPr>
        <w:tc>
          <w:tcPr>
            <w:tcW w:w="966" w:type="dxa"/>
            <w:tcBorders>
              <w:top w:val="single" w:sz="4" w:space="0" w:color="auto"/>
              <w:left w:val="single" w:sz="8" w:space="0" w:color="auto"/>
              <w:bottom w:val="single" w:sz="4" w:space="0" w:color="auto"/>
              <w:right w:val="nil"/>
            </w:tcBorders>
            <w:shd w:val="clear" w:color="000000" w:fill="D9D9D9"/>
            <w:noWrap/>
            <w:vAlign w:val="bottom"/>
            <w:hideMark/>
          </w:tcPr>
          <w:p w14:paraId="3618B8C1"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Item</w:t>
            </w:r>
          </w:p>
        </w:tc>
        <w:tc>
          <w:tcPr>
            <w:tcW w:w="5064" w:type="dxa"/>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D74A777"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Descrição dos serviços</w:t>
            </w:r>
          </w:p>
        </w:tc>
        <w:tc>
          <w:tcPr>
            <w:tcW w:w="2475" w:type="dxa"/>
            <w:tcBorders>
              <w:top w:val="single" w:sz="4" w:space="0" w:color="auto"/>
              <w:left w:val="nil"/>
              <w:bottom w:val="single" w:sz="4" w:space="0" w:color="auto"/>
              <w:right w:val="single" w:sz="8" w:space="0" w:color="auto"/>
            </w:tcBorders>
            <w:shd w:val="clear" w:color="000000" w:fill="D9D9D9"/>
            <w:vAlign w:val="center"/>
            <w:hideMark/>
          </w:tcPr>
          <w:p w14:paraId="2F497AE4"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Preço de Venda (%)</w:t>
            </w:r>
          </w:p>
        </w:tc>
      </w:tr>
      <w:tr w:rsidR="00D95304" w:rsidRPr="00D95304" w14:paraId="38A7B0A8"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57D59AFD"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 </w:t>
            </w:r>
          </w:p>
        </w:tc>
      </w:tr>
      <w:tr w:rsidR="00D95304" w:rsidRPr="00D95304" w14:paraId="30A6BB5B"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1430E138"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1</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23CE00F"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Administração Central (A)</w:t>
            </w:r>
          </w:p>
        </w:tc>
        <w:tc>
          <w:tcPr>
            <w:tcW w:w="2475" w:type="dxa"/>
            <w:tcBorders>
              <w:top w:val="nil"/>
              <w:left w:val="nil"/>
              <w:bottom w:val="single" w:sz="4" w:space="0" w:color="auto"/>
              <w:right w:val="single" w:sz="8" w:space="0" w:color="auto"/>
            </w:tcBorders>
            <w:shd w:val="clear" w:color="auto" w:fill="auto"/>
            <w:noWrap/>
            <w:vAlign w:val="bottom"/>
            <w:hideMark/>
          </w:tcPr>
          <w:p w14:paraId="646C7A8F"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4,00%</w:t>
            </w:r>
          </w:p>
        </w:tc>
      </w:tr>
      <w:tr w:rsidR="00D95304" w:rsidRPr="00D95304" w14:paraId="331CBD7E"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76E721F"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0B51520B"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709E6762"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2</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F107ED"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Impostos e Taxas (I)</w:t>
            </w:r>
          </w:p>
        </w:tc>
        <w:tc>
          <w:tcPr>
            <w:tcW w:w="2475" w:type="dxa"/>
            <w:tcBorders>
              <w:top w:val="nil"/>
              <w:left w:val="nil"/>
              <w:bottom w:val="single" w:sz="4" w:space="0" w:color="auto"/>
              <w:right w:val="single" w:sz="8" w:space="0" w:color="auto"/>
            </w:tcBorders>
            <w:shd w:val="clear" w:color="auto" w:fill="auto"/>
            <w:noWrap/>
            <w:vAlign w:val="bottom"/>
            <w:hideMark/>
          </w:tcPr>
          <w:p w14:paraId="44C9C32C"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3,65%</w:t>
            </w:r>
          </w:p>
        </w:tc>
      </w:tr>
      <w:tr w:rsidR="00D95304" w:rsidRPr="00D95304" w14:paraId="0D252259"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49C5286B"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2.1</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AC6218"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ISS</w:t>
            </w:r>
          </w:p>
        </w:tc>
        <w:tc>
          <w:tcPr>
            <w:tcW w:w="2475" w:type="dxa"/>
            <w:tcBorders>
              <w:top w:val="nil"/>
              <w:left w:val="nil"/>
              <w:bottom w:val="single" w:sz="4" w:space="0" w:color="auto"/>
              <w:right w:val="single" w:sz="8" w:space="0" w:color="auto"/>
            </w:tcBorders>
            <w:shd w:val="clear" w:color="auto" w:fill="auto"/>
            <w:noWrap/>
            <w:vAlign w:val="bottom"/>
            <w:hideMark/>
          </w:tcPr>
          <w:p w14:paraId="0F3C08AA"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0,00%</w:t>
            </w:r>
          </w:p>
        </w:tc>
      </w:tr>
      <w:tr w:rsidR="00D95304" w:rsidRPr="00D95304" w14:paraId="34990255"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64A379D6"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2.2</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85E7D9" w14:textId="775C4B43" w:rsidR="00D95304" w:rsidRPr="00D95304" w:rsidRDefault="0020471D" w:rsidP="00D95304">
            <w:pPr>
              <w:jc w:val="left"/>
              <w:rPr>
                <w:rFonts w:ascii="Tahoma" w:eastAsia="Times New Roman" w:hAnsi="Tahoma" w:cs="Tahoma"/>
                <w:szCs w:val="20"/>
                <w:lang w:eastAsia="pt-BR"/>
              </w:rPr>
            </w:pPr>
            <w:r>
              <w:rPr>
                <w:rFonts w:ascii="Tahoma" w:eastAsia="Times New Roman" w:hAnsi="Tahoma" w:cs="Tahoma"/>
                <w:szCs w:val="20"/>
                <w:lang w:eastAsia="pt-BR"/>
              </w:rPr>
              <w:t>PIS</w:t>
            </w:r>
          </w:p>
        </w:tc>
        <w:tc>
          <w:tcPr>
            <w:tcW w:w="2475" w:type="dxa"/>
            <w:tcBorders>
              <w:top w:val="nil"/>
              <w:left w:val="nil"/>
              <w:bottom w:val="single" w:sz="4" w:space="0" w:color="auto"/>
              <w:right w:val="single" w:sz="8" w:space="0" w:color="auto"/>
            </w:tcBorders>
            <w:shd w:val="clear" w:color="auto" w:fill="auto"/>
            <w:noWrap/>
            <w:vAlign w:val="bottom"/>
            <w:hideMark/>
          </w:tcPr>
          <w:p w14:paraId="221C5942"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0,65%</w:t>
            </w:r>
          </w:p>
        </w:tc>
      </w:tr>
      <w:tr w:rsidR="00D95304" w:rsidRPr="00D95304" w14:paraId="50488D18"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6CFB4A0C"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2.3</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54A006" w14:textId="77777777" w:rsidR="00D95304" w:rsidRPr="00D95304" w:rsidRDefault="00D95304" w:rsidP="00D95304">
            <w:pPr>
              <w:jc w:val="left"/>
              <w:rPr>
                <w:rFonts w:ascii="Tahoma" w:eastAsia="Times New Roman" w:hAnsi="Tahoma" w:cs="Tahoma"/>
                <w:szCs w:val="20"/>
                <w:lang w:eastAsia="pt-BR"/>
              </w:rPr>
            </w:pPr>
            <w:proofErr w:type="spellStart"/>
            <w:r w:rsidRPr="00D95304">
              <w:rPr>
                <w:rFonts w:ascii="Tahoma" w:eastAsia="Times New Roman" w:hAnsi="Tahoma" w:cs="Tahoma"/>
                <w:szCs w:val="20"/>
                <w:lang w:eastAsia="pt-BR"/>
              </w:rPr>
              <w:t>Cofins</w:t>
            </w:r>
            <w:proofErr w:type="spellEnd"/>
          </w:p>
        </w:tc>
        <w:tc>
          <w:tcPr>
            <w:tcW w:w="2475" w:type="dxa"/>
            <w:tcBorders>
              <w:top w:val="nil"/>
              <w:left w:val="nil"/>
              <w:bottom w:val="single" w:sz="4" w:space="0" w:color="auto"/>
              <w:right w:val="single" w:sz="8" w:space="0" w:color="auto"/>
            </w:tcBorders>
            <w:shd w:val="clear" w:color="auto" w:fill="auto"/>
            <w:noWrap/>
            <w:vAlign w:val="bottom"/>
            <w:hideMark/>
          </w:tcPr>
          <w:p w14:paraId="6C8BF525"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3,00%</w:t>
            </w:r>
          </w:p>
        </w:tc>
      </w:tr>
      <w:tr w:rsidR="00D95304" w:rsidRPr="00D95304" w14:paraId="6656E0D2"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0A59A6EA"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2.4</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6526A4"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CPRB (Contribuição Previdenciária sobre a Receita Bruta)</w:t>
            </w:r>
          </w:p>
        </w:tc>
        <w:tc>
          <w:tcPr>
            <w:tcW w:w="2475" w:type="dxa"/>
            <w:tcBorders>
              <w:top w:val="nil"/>
              <w:left w:val="nil"/>
              <w:bottom w:val="single" w:sz="4" w:space="0" w:color="auto"/>
              <w:right w:val="single" w:sz="8" w:space="0" w:color="auto"/>
            </w:tcBorders>
            <w:shd w:val="clear" w:color="auto" w:fill="auto"/>
            <w:noWrap/>
            <w:vAlign w:val="bottom"/>
            <w:hideMark/>
          </w:tcPr>
          <w:p w14:paraId="3F882DEE"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0,00%</w:t>
            </w:r>
          </w:p>
        </w:tc>
      </w:tr>
      <w:tr w:rsidR="00D95304" w:rsidRPr="00D95304" w14:paraId="2DCA9832"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DFBBE91"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2BED7C07"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503D6FA2"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3</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F07FE7"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Taxa de Risco (R)</w:t>
            </w:r>
          </w:p>
        </w:tc>
        <w:tc>
          <w:tcPr>
            <w:tcW w:w="2475" w:type="dxa"/>
            <w:tcBorders>
              <w:top w:val="nil"/>
              <w:left w:val="nil"/>
              <w:bottom w:val="single" w:sz="4" w:space="0" w:color="auto"/>
              <w:right w:val="single" w:sz="8" w:space="0" w:color="auto"/>
            </w:tcBorders>
            <w:shd w:val="clear" w:color="auto" w:fill="auto"/>
            <w:noWrap/>
            <w:vAlign w:val="bottom"/>
            <w:hideMark/>
          </w:tcPr>
          <w:p w14:paraId="2867A9E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0,85%</w:t>
            </w:r>
          </w:p>
        </w:tc>
      </w:tr>
      <w:tr w:rsidR="00D95304" w:rsidRPr="00D95304" w14:paraId="51381A59"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50BBD71B"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50902FDC"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7057A59D"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4</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797DB4"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Seguros e Garantias (S + G)</w:t>
            </w:r>
          </w:p>
        </w:tc>
        <w:tc>
          <w:tcPr>
            <w:tcW w:w="2475" w:type="dxa"/>
            <w:tcBorders>
              <w:top w:val="nil"/>
              <w:left w:val="nil"/>
              <w:bottom w:val="single" w:sz="4" w:space="0" w:color="auto"/>
              <w:right w:val="single" w:sz="8" w:space="0" w:color="auto"/>
            </w:tcBorders>
            <w:shd w:val="clear" w:color="auto" w:fill="auto"/>
            <w:noWrap/>
            <w:vAlign w:val="bottom"/>
            <w:hideMark/>
          </w:tcPr>
          <w:p w14:paraId="68D86464"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0,60%</w:t>
            </w:r>
          </w:p>
        </w:tc>
      </w:tr>
      <w:tr w:rsidR="00D95304" w:rsidRPr="00D95304" w14:paraId="1023D754"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4688FB77"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62AA222F"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4A0875DA"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5</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9DF8D9"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Despesas Financeiras (F)</w:t>
            </w:r>
          </w:p>
        </w:tc>
        <w:tc>
          <w:tcPr>
            <w:tcW w:w="2475" w:type="dxa"/>
            <w:tcBorders>
              <w:top w:val="nil"/>
              <w:left w:val="nil"/>
              <w:bottom w:val="single" w:sz="4" w:space="0" w:color="auto"/>
              <w:right w:val="single" w:sz="8" w:space="0" w:color="auto"/>
            </w:tcBorders>
            <w:shd w:val="clear" w:color="auto" w:fill="auto"/>
            <w:noWrap/>
            <w:vAlign w:val="bottom"/>
            <w:hideMark/>
          </w:tcPr>
          <w:p w14:paraId="64606FB3"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0,90%</w:t>
            </w:r>
          </w:p>
        </w:tc>
      </w:tr>
      <w:tr w:rsidR="00D95304" w:rsidRPr="00D95304" w14:paraId="55D0CA1A"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3EE3E17"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7C72BAA"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45E627CE"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6</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91D3F1"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Lucro (L)</w:t>
            </w:r>
          </w:p>
        </w:tc>
        <w:tc>
          <w:tcPr>
            <w:tcW w:w="2475" w:type="dxa"/>
            <w:tcBorders>
              <w:top w:val="nil"/>
              <w:left w:val="nil"/>
              <w:bottom w:val="single" w:sz="4" w:space="0" w:color="auto"/>
              <w:right w:val="single" w:sz="8" w:space="0" w:color="auto"/>
            </w:tcBorders>
            <w:shd w:val="clear" w:color="auto" w:fill="auto"/>
            <w:noWrap/>
            <w:vAlign w:val="bottom"/>
            <w:hideMark/>
          </w:tcPr>
          <w:p w14:paraId="5A7C90AD"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5,50%</w:t>
            </w:r>
          </w:p>
        </w:tc>
      </w:tr>
      <w:tr w:rsidR="00D95304" w:rsidRPr="00D95304" w14:paraId="57391E99"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EE30B66"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5617196B" w14:textId="77777777" w:rsidTr="00D95304">
        <w:trPr>
          <w:trHeight w:val="255"/>
        </w:trPr>
        <w:tc>
          <w:tcPr>
            <w:tcW w:w="966" w:type="dxa"/>
            <w:tcBorders>
              <w:top w:val="nil"/>
              <w:left w:val="single" w:sz="8" w:space="0" w:color="auto"/>
              <w:bottom w:val="single" w:sz="4" w:space="0" w:color="auto"/>
              <w:right w:val="single" w:sz="4" w:space="0" w:color="auto"/>
            </w:tcBorders>
            <w:shd w:val="clear" w:color="000000" w:fill="D9D9D9"/>
            <w:noWrap/>
            <w:vAlign w:val="bottom"/>
            <w:hideMark/>
          </w:tcPr>
          <w:p w14:paraId="4557A58E"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c>
          <w:tcPr>
            <w:tcW w:w="5064" w:type="dxa"/>
            <w:tcBorders>
              <w:top w:val="single" w:sz="4" w:space="0" w:color="auto"/>
              <w:left w:val="nil"/>
              <w:bottom w:val="single" w:sz="4" w:space="0" w:color="auto"/>
              <w:right w:val="single" w:sz="4" w:space="0" w:color="000000"/>
            </w:tcBorders>
            <w:shd w:val="clear" w:color="000000" w:fill="D9D9D9"/>
            <w:noWrap/>
            <w:vAlign w:val="bottom"/>
            <w:hideMark/>
          </w:tcPr>
          <w:p w14:paraId="4E77077C"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BDI (%)</w:t>
            </w:r>
          </w:p>
        </w:tc>
        <w:tc>
          <w:tcPr>
            <w:tcW w:w="2475" w:type="dxa"/>
            <w:tcBorders>
              <w:top w:val="nil"/>
              <w:left w:val="nil"/>
              <w:bottom w:val="single" w:sz="4" w:space="0" w:color="auto"/>
              <w:right w:val="single" w:sz="8" w:space="0" w:color="auto"/>
            </w:tcBorders>
            <w:shd w:val="clear" w:color="000000" w:fill="D9D9D9"/>
            <w:noWrap/>
            <w:vAlign w:val="bottom"/>
            <w:hideMark/>
          </w:tcPr>
          <w:p w14:paraId="47670427"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16,50%</w:t>
            </w:r>
          </w:p>
        </w:tc>
      </w:tr>
    </w:tbl>
    <w:p w14:paraId="50FF73AE" w14:textId="7305C6B4" w:rsidR="00D95304" w:rsidRDefault="00D95304" w:rsidP="00797B58">
      <w:pPr>
        <w:rPr>
          <w:szCs w:val="20"/>
        </w:rPr>
      </w:pPr>
    </w:p>
    <w:p w14:paraId="3FA4E831" w14:textId="77777777" w:rsidR="00D95304" w:rsidRPr="0030234B" w:rsidRDefault="00D95304" w:rsidP="00797B58">
      <w:pPr>
        <w:rPr>
          <w:szCs w:val="20"/>
        </w:rPr>
      </w:pPr>
    </w:p>
    <w:p w14:paraId="590E8844" w14:textId="77777777" w:rsidR="00797B58" w:rsidRPr="0030234B" w:rsidRDefault="00797B58" w:rsidP="00797B58">
      <w:pPr>
        <w:ind w:left="284"/>
        <w:rPr>
          <w:szCs w:val="20"/>
        </w:rPr>
      </w:pPr>
      <w:r w:rsidRPr="0030234B">
        <w:rPr>
          <w:szCs w:val="20"/>
        </w:rPr>
        <w:t>Considerações:</w:t>
      </w:r>
    </w:p>
    <w:p w14:paraId="1D8E8128" w14:textId="44B24EC5" w:rsidR="00797B58" w:rsidRPr="0030234B" w:rsidRDefault="00797B58" w:rsidP="00797B58">
      <w:pPr>
        <w:ind w:left="284"/>
        <w:rPr>
          <w:szCs w:val="20"/>
        </w:rPr>
      </w:pPr>
      <w:r w:rsidRPr="0030234B">
        <w:rPr>
          <w:szCs w:val="20"/>
        </w:rPr>
        <w:t>Acórdão nº 2369/2011</w:t>
      </w:r>
      <w:r w:rsidR="00D64933">
        <w:rPr>
          <w:szCs w:val="20"/>
        </w:rPr>
        <w:t xml:space="preserve"> </w:t>
      </w:r>
      <w:r w:rsidR="00D64933" w:rsidRPr="0030234B">
        <w:rPr>
          <w:szCs w:val="20"/>
        </w:rPr>
        <w:t>e nº 2622/13</w:t>
      </w:r>
    </w:p>
    <w:p w14:paraId="7EFD96F2" w14:textId="77777777" w:rsidR="00797B58" w:rsidRPr="0030234B" w:rsidRDefault="00797B58" w:rsidP="00797B58">
      <w:pPr>
        <w:ind w:left="284"/>
        <w:rPr>
          <w:szCs w:val="20"/>
        </w:rPr>
      </w:pPr>
      <w:r w:rsidRPr="0030234B">
        <w:rPr>
          <w:szCs w:val="20"/>
        </w:rPr>
        <w:t>BDI (%) = (((1+</w:t>
      </w:r>
      <w:proofErr w:type="gramStart"/>
      <w:r w:rsidRPr="0030234B">
        <w:rPr>
          <w:szCs w:val="20"/>
        </w:rPr>
        <w:t>(</w:t>
      </w:r>
      <w:proofErr w:type="gramEnd"/>
      <w:r w:rsidRPr="0030234B">
        <w:rPr>
          <w:szCs w:val="20"/>
        </w:rPr>
        <w:t>AC+S+R+G))x(1+DF)x(1+L)/(1-I))-1)x100</w:t>
      </w:r>
    </w:p>
    <w:p w14:paraId="6194C3B0" w14:textId="77777777" w:rsidR="00797B58" w:rsidRPr="0030234B" w:rsidRDefault="00797B58" w:rsidP="00797B58">
      <w:pPr>
        <w:rPr>
          <w:szCs w:val="20"/>
        </w:rPr>
      </w:pPr>
    </w:p>
    <w:sectPr w:rsidR="00797B58" w:rsidRPr="0030234B" w:rsidSect="008E7D66">
      <w:headerReference w:type="default" r:id="rId11"/>
      <w:footerReference w:type="default" r:id="rId12"/>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3C16E" w14:textId="77777777" w:rsidR="00057B0F" w:rsidRDefault="00057B0F" w:rsidP="00A507E3">
      <w:r>
        <w:separator/>
      </w:r>
    </w:p>
  </w:endnote>
  <w:endnote w:type="continuationSeparator" w:id="0">
    <w:p w14:paraId="7455BB20" w14:textId="77777777" w:rsidR="00057B0F" w:rsidRDefault="00057B0F"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14:paraId="7C3048DB" w14:textId="77777777" w:rsidR="002A19C9" w:rsidRDefault="002A19C9">
        <w:pPr>
          <w:pStyle w:val="Rodap"/>
          <w:jc w:val="right"/>
        </w:pPr>
        <w:r>
          <w:fldChar w:fldCharType="begin"/>
        </w:r>
        <w:r>
          <w:instrText>PAGE   \* MERGEFORMAT</w:instrText>
        </w:r>
        <w:r>
          <w:fldChar w:fldCharType="separate"/>
        </w:r>
        <w:r w:rsidR="00DE0ECF">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657A11" w14:textId="77777777" w:rsidR="00057B0F" w:rsidRDefault="00057B0F" w:rsidP="00A507E3">
      <w:r>
        <w:separator/>
      </w:r>
    </w:p>
  </w:footnote>
  <w:footnote w:type="continuationSeparator" w:id="0">
    <w:p w14:paraId="5D858EC3" w14:textId="77777777" w:rsidR="00057B0F" w:rsidRDefault="00057B0F"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2A19C9" w14:paraId="29090D3C" w14:textId="77777777" w:rsidTr="00A507E3">
      <w:trPr>
        <w:trHeight w:val="113"/>
        <w:jc w:val="center"/>
      </w:trPr>
      <w:tc>
        <w:tcPr>
          <w:tcW w:w="2836" w:type="dxa"/>
          <w:vAlign w:val="center"/>
        </w:tcPr>
        <w:p w14:paraId="585D6A64" w14:textId="1C19D040" w:rsidR="002A19C9" w:rsidRDefault="002A19C9">
          <w:pPr>
            <w:pStyle w:val="Cabealho"/>
          </w:pPr>
          <w:r>
            <w:rPr>
              <w:noProof/>
              <w:lang w:eastAsia="pt-BR"/>
            </w:rPr>
            <w:drawing>
              <wp:inline distT="0" distB="0" distL="0" distR="0" wp14:anchorId="3184E1E3" wp14:editId="31082873">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12C7528D" w14:textId="7E3D6B8B" w:rsidR="002A19C9" w:rsidRPr="00A507E3" w:rsidRDefault="002A19C9">
          <w:pPr>
            <w:pStyle w:val="Cabealho"/>
            <w:rPr>
              <w:b/>
              <w:sz w:val="28"/>
              <w:szCs w:val="28"/>
            </w:rPr>
          </w:pPr>
          <w:r>
            <w:rPr>
              <w:noProof/>
              <w:lang w:eastAsia="pt-BR"/>
            </w:rPr>
            <mc:AlternateContent>
              <mc:Choice Requires="wps">
                <w:drawing>
                  <wp:anchor distT="0" distB="0" distL="114300" distR="114300" simplePos="0" relativeHeight="251658240" behindDoc="0" locked="0" layoutInCell="1" allowOverlap="1" wp14:anchorId="5A5B8B78" wp14:editId="30968E6C">
                    <wp:simplePos x="0" y="0"/>
                    <wp:positionH relativeFrom="column">
                      <wp:posOffset>2660650</wp:posOffset>
                    </wp:positionH>
                    <wp:positionV relativeFrom="paragraph">
                      <wp:posOffset>-608330</wp:posOffset>
                    </wp:positionV>
                    <wp:extent cx="1567815" cy="628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81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7BE05" w14:textId="77777777" w:rsidR="002A19C9" w:rsidRPr="00E82DE9" w:rsidRDefault="002A19C9" w:rsidP="00D83E55">
                                <w:pPr>
                                  <w:spacing w:after="60"/>
                                  <w:rPr>
                                    <w:rFonts w:ascii="Times New Roman" w:hAnsi="Times New Roman" w:cs="Times New Roman"/>
                                    <w:sz w:val="14"/>
                                    <w:szCs w:val="14"/>
                                    <w:lang w:val="fr-FR"/>
                                  </w:rPr>
                                </w:pPr>
                                <w:r w:rsidRPr="00E82DE9">
                                  <w:rPr>
                                    <w:rFonts w:ascii="Times New Roman" w:hAnsi="Times New Roman" w:cs="Times New Roman"/>
                                    <w:sz w:val="14"/>
                                    <w:szCs w:val="14"/>
                                    <w:lang w:val="fr-FR"/>
                                  </w:rPr>
                                  <w:t>Fls.: _________________</w:t>
                                </w:r>
                              </w:p>
                              <w:p w14:paraId="1D819E29" w14:textId="4FDEAF7D" w:rsidR="002A19C9" w:rsidRPr="00E82DE9" w:rsidRDefault="002A19C9" w:rsidP="00D83E55">
                                <w:pPr>
                                  <w:rPr>
                                    <w:rFonts w:ascii="Times New Roman" w:hAnsi="Times New Roman" w:cs="Times New Roman"/>
                                    <w:sz w:val="14"/>
                                    <w:szCs w:val="14"/>
                                    <w:lang w:val="fr-FR"/>
                                  </w:rPr>
                                </w:pPr>
                                <w:r w:rsidRPr="00E82DE9">
                                  <w:rPr>
                                    <w:rFonts w:ascii="Times New Roman" w:hAnsi="Times New Roman" w:cs="Times New Roman"/>
                                    <w:sz w:val="14"/>
                                    <w:szCs w:val="14"/>
                                    <w:lang w:val="fr-FR"/>
                                  </w:rPr>
                                  <w:t>Proc.: 59560.000596/2020-05</w:t>
                                </w:r>
                              </w:p>
                              <w:p w14:paraId="109D444B" w14:textId="77777777" w:rsidR="002A19C9" w:rsidRPr="00E82DE9" w:rsidRDefault="002A19C9"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_____________________</w:t>
                                </w:r>
                              </w:p>
                              <w:p w14:paraId="7C51A9F7" w14:textId="77777777" w:rsidR="002A19C9" w:rsidRPr="00E82DE9" w:rsidRDefault="002A19C9"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6ª GRR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5B8B78" id="_x0000_t202" coordsize="21600,21600" o:spt="202" path="m,l,21600r21600,l21600,xe">
                    <v:stroke joinstyle="miter"/>
                    <v:path gradientshapeok="t" o:connecttype="rect"/>
                  </v:shapetype>
                  <v:shape id="Caixa de Texto 3" o:spid="_x0000_s1026" type="#_x0000_t202" style="position:absolute;left:0;text-align:left;margin-left:209.5pt;margin-top:-47.9pt;width:123.45pt;height: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" stroked="f">
                    <v:textbox>
                      <w:txbxContent>
                        <w:p w14:paraId="4837BE05" w14:textId="77777777" w:rsidR="004122A7" w:rsidRPr="00E82DE9" w:rsidRDefault="004122A7" w:rsidP="00D83E55">
                          <w:pPr>
                            <w:spacing w:after="60"/>
                            <w:rPr>
                              <w:rFonts w:ascii="Times New Roman" w:hAnsi="Times New Roman" w:cs="Times New Roman"/>
                              <w:sz w:val="14"/>
                              <w:szCs w:val="14"/>
                              <w:lang w:val="fr-FR"/>
                            </w:rPr>
                          </w:pPr>
                          <w:r w:rsidRPr="00E82DE9">
                            <w:rPr>
                              <w:rFonts w:ascii="Times New Roman" w:hAnsi="Times New Roman" w:cs="Times New Roman"/>
                              <w:sz w:val="14"/>
                              <w:szCs w:val="14"/>
                              <w:lang w:val="fr-FR"/>
                            </w:rPr>
                            <w:t>Fls.: _________________</w:t>
                          </w:r>
                        </w:p>
                        <w:p w14:paraId="1D819E29" w14:textId="4FDEAF7D" w:rsidR="004122A7" w:rsidRPr="00E82DE9" w:rsidRDefault="004122A7" w:rsidP="00D83E55">
                          <w:pPr>
                            <w:rPr>
                              <w:rFonts w:ascii="Times New Roman" w:hAnsi="Times New Roman" w:cs="Times New Roman"/>
                              <w:sz w:val="14"/>
                              <w:szCs w:val="14"/>
                              <w:lang w:val="fr-FR"/>
                            </w:rPr>
                          </w:pPr>
                          <w:r w:rsidRPr="00E82DE9">
                            <w:rPr>
                              <w:rFonts w:ascii="Times New Roman" w:hAnsi="Times New Roman" w:cs="Times New Roman"/>
                              <w:sz w:val="14"/>
                              <w:szCs w:val="14"/>
                              <w:lang w:val="fr-FR"/>
                            </w:rPr>
                            <w:t>Proc.: 59560.000596/2020-05</w:t>
                          </w:r>
                        </w:p>
                        <w:p w14:paraId="109D444B" w14:textId="77777777" w:rsidR="004122A7" w:rsidRPr="00E82DE9" w:rsidRDefault="004122A7"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_____________________</w:t>
                          </w:r>
                        </w:p>
                        <w:p w14:paraId="7C51A9F7" w14:textId="77777777" w:rsidR="004122A7" w:rsidRPr="00E82DE9" w:rsidRDefault="004122A7"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6ª GRR</w:t>
                          </w:r>
                        </w:p>
                      </w:txbxContent>
                    </v:textbox>
                  </v:shape>
                </w:pict>
              </mc:Fallback>
            </mc:AlternateContent>
          </w:r>
          <w:r w:rsidRPr="00A507E3">
            <w:rPr>
              <w:b/>
              <w:sz w:val="28"/>
              <w:szCs w:val="28"/>
            </w:rPr>
            <w:t xml:space="preserve">Ministério </w:t>
          </w:r>
          <w:r>
            <w:rPr>
              <w:b/>
              <w:sz w:val="28"/>
              <w:szCs w:val="28"/>
            </w:rPr>
            <w:t>do Desenvolvimento Regional</w:t>
          </w:r>
        </w:p>
        <w:p w14:paraId="03B6A4FF" w14:textId="77777777" w:rsidR="002A19C9" w:rsidRPr="00A507E3" w:rsidRDefault="002A19C9" w:rsidP="00A507E3">
          <w:pPr>
            <w:pStyle w:val="Cabealho"/>
            <w:rPr>
              <w:b/>
              <w:sz w:val="19"/>
              <w:szCs w:val="19"/>
            </w:rPr>
          </w:pPr>
          <w:r w:rsidRPr="00A507E3">
            <w:rPr>
              <w:b/>
              <w:sz w:val="19"/>
              <w:szCs w:val="19"/>
            </w:rPr>
            <w:t>Companhia de Desenvolvimento dos Vales do São Francisco e do Parnaíba</w:t>
          </w:r>
        </w:p>
        <w:p w14:paraId="10E47FD7" w14:textId="3CFD5E57" w:rsidR="002A19C9" w:rsidRPr="005B7317" w:rsidRDefault="002A19C9" w:rsidP="00A507E3">
          <w:pPr>
            <w:pStyle w:val="Cabealho"/>
            <w:rPr>
              <w:b/>
            </w:rPr>
          </w:pPr>
          <w:r w:rsidRPr="005B7317">
            <w:rPr>
              <w:b/>
            </w:rPr>
            <w:t xml:space="preserve">Área de </w:t>
          </w:r>
          <w:r>
            <w:rPr>
              <w:b/>
            </w:rPr>
            <w:t>Revitalização de Bacias Hidrográficas</w:t>
          </w:r>
        </w:p>
      </w:tc>
    </w:tr>
  </w:tbl>
  <w:p w14:paraId="5B4D7E21" w14:textId="76E9B122" w:rsidR="002A19C9" w:rsidRPr="00A507E3" w:rsidRDefault="002A19C9">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4E31EA1"/>
    <w:multiLevelType w:val="hybridMultilevel"/>
    <w:tmpl w:val="9FBEECF8"/>
    <w:lvl w:ilvl="0" w:tplc="74DEDD7A">
      <w:start w:val="1"/>
      <w:numFmt w:val="decimal"/>
      <w:lvlText w:val="c%1)"/>
      <w:lvlJc w:val="left"/>
      <w:pPr>
        <w:ind w:left="1353" w:hanging="360"/>
      </w:pPr>
      <w:rPr>
        <w:rFonts w:hint="default"/>
        <w:b w:val="0"/>
        <w:i w:val="0"/>
        <w:color w:val="auto"/>
        <w:sz w:val="20"/>
        <w:szCs w:val="20"/>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7">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15451B05"/>
    <w:multiLevelType w:val="multilevel"/>
    <w:tmpl w:val="84AAECA0"/>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0A5415"/>
    <w:multiLevelType w:val="hybridMultilevel"/>
    <w:tmpl w:val="CC0EB416"/>
    <w:lvl w:ilvl="0" w:tplc="3886DC06">
      <w:start w:val="1"/>
      <w:numFmt w:val="lowerLetter"/>
      <w:lvlText w:val="%1)"/>
      <w:lvlJc w:val="left"/>
      <w:pPr>
        <w:ind w:left="720" w:hanging="360"/>
      </w:pPr>
      <w:rPr>
        <w:rFonts w:ascii="Arial" w:hAnsi="Arial" w:hint="default"/>
        <w:b w:val="0"/>
        <w:i w:val="0"/>
        <w:color w:val="auto"/>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6">
    <w:nsid w:val="6808482B"/>
    <w:multiLevelType w:val="hybridMultilevel"/>
    <w:tmpl w:val="22E89F8A"/>
    <w:lvl w:ilvl="0" w:tplc="D474F936">
      <w:start w:val="1"/>
      <w:numFmt w:val="lowerLetter"/>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27">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759B0D58"/>
    <w:multiLevelType w:val="hybridMultilevel"/>
    <w:tmpl w:val="2CD664B2"/>
    <w:lvl w:ilvl="0" w:tplc="FDA431E8">
      <w:start w:val="1"/>
      <w:numFmt w:val="lowerLetter"/>
      <w:lvlText w:val="%1)"/>
      <w:lvlJc w:val="left"/>
      <w:pPr>
        <w:ind w:left="5670" w:hanging="360"/>
      </w:pPr>
      <w:rPr>
        <w:rFonts w:ascii="Arial" w:hAnsi="Arial" w:hint="default"/>
        <w:b w:val="0"/>
        <w:i w:val="0"/>
        <w:sz w:val="23"/>
      </w:rPr>
    </w:lvl>
    <w:lvl w:ilvl="1" w:tplc="04160003" w:tentative="1">
      <w:start w:val="1"/>
      <w:numFmt w:val="bullet"/>
      <w:lvlText w:val="o"/>
      <w:lvlJc w:val="left"/>
      <w:pPr>
        <w:ind w:left="6390" w:hanging="360"/>
      </w:pPr>
      <w:rPr>
        <w:rFonts w:ascii="Courier New" w:hAnsi="Courier New" w:cs="Courier New" w:hint="default"/>
      </w:rPr>
    </w:lvl>
    <w:lvl w:ilvl="2" w:tplc="04160005" w:tentative="1">
      <w:start w:val="1"/>
      <w:numFmt w:val="bullet"/>
      <w:lvlText w:val=""/>
      <w:lvlJc w:val="left"/>
      <w:pPr>
        <w:ind w:left="7110" w:hanging="360"/>
      </w:pPr>
      <w:rPr>
        <w:rFonts w:ascii="Wingdings" w:hAnsi="Wingdings" w:hint="default"/>
      </w:rPr>
    </w:lvl>
    <w:lvl w:ilvl="3" w:tplc="04160001" w:tentative="1">
      <w:start w:val="1"/>
      <w:numFmt w:val="bullet"/>
      <w:lvlText w:val=""/>
      <w:lvlJc w:val="left"/>
      <w:pPr>
        <w:ind w:left="7830" w:hanging="360"/>
      </w:pPr>
      <w:rPr>
        <w:rFonts w:ascii="Symbol" w:hAnsi="Symbol" w:hint="default"/>
      </w:rPr>
    </w:lvl>
    <w:lvl w:ilvl="4" w:tplc="04160003" w:tentative="1">
      <w:start w:val="1"/>
      <w:numFmt w:val="bullet"/>
      <w:lvlText w:val="o"/>
      <w:lvlJc w:val="left"/>
      <w:pPr>
        <w:ind w:left="8550" w:hanging="360"/>
      </w:pPr>
      <w:rPr>
        <w:rFonts w:ascii="Courier New" w:hAnsi="Courier New" w:cs="Courier New" w:hint="default"/>
      </w:rPr>
    </w:lvl>
    <w:lvl w:ilvl="5" w:tplc="04160005" w:tentative="1">
      <w:start w:val="1"/>
      <w:numFmt w:val="bullet"/>
      <w:lvlText w:val=""/>
      <w:lvlJc w:val="left"/>
      <w:pPr>
        <w:ind w:left="9270" w:hanging="360"/>
      </w:pPr>
      <w:rPr>
        <w:rFonts w:ascii="Wingdings" w:hAnsi="Wingdings" w:hint="default"/>
      </w:rPr>
    </w:lvl>
    <w:lvl w:ilvl="6" w:tplc="04160001" w:tentative="1">
      <w:start w:val="1"/>
      <w:numFmt w:val="bullet"/>
      <w:lvlText w:val=""/>
      <w:lvlJc w:val="left"/>
      <w:pPr>
        <w:ind w:left="9990" w:hanging="360"/>
      </w:pPr>
      <w:rPr>
        <w:rFonts w:ascii="Symbol" w:hAnsi="Symbol" w:hint="default"/>
      </w:rPr>
    </w:lvl>
    <w:lvl w:ilvl="7" w:tplc="04160003" w:tentative="1">
      <w:start w:val="1"/>
      <w:numFmt w:val="bullet"/>
      <w:lvlText w:val="o"/>
      <w:lvlJc w:val="left"/>
      <w:pPr>
        <w:ind w:left="10710" w:hanging="360"/>
      </w:pPr>
      <w:rPr>
        <w:rFonts w:ascii="Courier New" w:hAnsi="Courier New" w:cs="Courier New" w:hint="default"/>
      </w:rPr>
    </w:lvl>
    <w:lvl w:ilvl="8" w:tplc="04160005" w:tentative="1">
      <w:start w:val="1"/>
      <w:numFmt w:val="bullet"/>
      <w:lvlText w:val=""/>
      <w:lvlJc w:val="left"/>
      <w:pPr>
        <w:ind w:left="11430" w:hanging="360"/>
      </w:pPr>
      <w:rPr>
        <w:rFonts w:ascii="Wingdings" w:hAnsi="Wingdings" w:hint="default"/>
      </w:rPr>
    </w:lvl>
  </w:abstractNum>
  <w:abstractNum w:abstractNumId="32">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0"/>
  </w:num>
  <w:num w:numId="3">
    <w:abstractNumId w:val="32"/>
  </w:num>
  <w:num w:numId="4">
    <w:abstractNumId w:val="14"/>
  </w:num>
  <w:num w:numId="5">
    <w:abstractNumId w:val="7"/>
  </w:num>
  <w:num w:numId="6">
    <w:abstractNumId w:val="29"/>
  </w:num>
  <w:num w:numId="7">
    <w:abstractNumId w:val="13"/>
  </w:num>
  <w:num w:numId="8">
    <w:abstractNumId w:val="12"/>
  </w:num>
  <w:num w:numId="9">
    <w:abstractNumId w:val="17"/>
  </w:num>
  <w:num w:numId="10">
    <w:abstractNumId w:val="8"/>
  </w:num>
  <w:num w:numId="11">
    <w:abstractNumId w:val="20"/>
  </w:num>
  <w:num w:numId="12">
    <w:abstractNumId w:val="5"/>
  </w:num>
  <w:num w:numId="13">
    <w:abstractNumId w:val="23"/>
  </w:num>
  <w:num w:numId="14">
    <w:abstractNumId w:val="6"/>
  </w:num>
  <w:num w:numId="15">
    <w:abstractNumId w:val="9"/>
  </w:num>
  <w:num w:numId="16">
    <w:abstractNumId w:val="33"/>
  </w:num>
  <w:num w:numId="17">
    <w:abstractNumId w:val="21"/>
  </w:num>
  <w:num w:numId="18">
    <w:abstractNumId w:val="18"/>
  </w:num>
  <w:num w:numId="19">
    <w:abstractNumId w:val="27"/>
  </w:num>
  <w:num w:numId="20">
    <w:abstractNumId w:val="24"/>
  </w:num>
  <w:num w:numId="21">
    <w:abstractNumId w:val="3"/>
  </w:num>
  <w:num w:numId="22">
    <w:abstractNumId w:val="15"/>
  </w:num>
  <w:num w:numId="23">
    <w:abstractNumId w:val="28"/>
  </w:num>
  <w:num w:numId="24">
    <w:abstractNumId w:val="25"/>
  </w:num>
  <w:num w:numId="25">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9"/>
  </w:num>
  <w:num w:numId="29">
    <w:abstractNumId w:val="2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3AE"/>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113"/>
    <w:rsid w:val="00034216"/>
    <w:rsid w:val="00034773"/>
    <w:rsid w:val="00036CB7"/>
    <w:rsid w:val="00036FF5"/>
    <w:rsid w:val="00037E07"/>
    <w:rsid w:val="0004001A"/>
    <w:rsid w:val="000403CA"/>
    <w:rsid w:val="00040472"/>
    <w:rsid w:val="000438AC"/>
    <w:rsid w:val="00043913"/>
    <w:rsid w:val="00043D7D"/>
    <w:rsid w:val="00043E93"/>
    <w:rsid w:val="00044664"/>
    <w:rsid w:val="00044E17"/>
    <w:rsid w:val="00045198"/>
    <w:rsid w:val="000502D1"/>
    <w:rsid w:val="00053321"/>
    <w:rsid w:val="000538B8"/>
    <w:rsid w:val="0005640B"/>
    <w:rsid w:val="0005766E"/>
    <w:rsid w:val="00057B0F"/>
    <w:rsid w:val="00060CEB"/>
    <w:rsid w:val="000611A7"/>
    <w:rsid w:val="0006294E"/>
    <w:rsid w:val="00064A7F"/>
    <w:rsid w:val="00064E7B"/>
    <w:rsid w:val="0006590B"/>
    <w:rsid w:val="00065BB9"/>
    <w:rsid w:val="00066B99"/>
    <w:rsid w:val="00066CCD"/>
    <w:rsid w:val="00067B96"/>
    <w:rsid w:val="000702B2"/>
    <w:rsid w:val="00070BC3"/>
    <w:rsid w:val="00072AAD"/>
    <w:rsid w:val="000758EC"/>
    <w:rsid w:val="00076A4A"/>
    <w:rsid w:val="00080575"/>
    <w:rsid w:val="00081121"/>
    <w:rsid w:val="00081604"/>
    <w:rsid w:val="0008226D"/>
    <w:rsid w:val="000823E6"/>
    <w:rsid w:val="000827E2"/>
    <w:rsid w:val="00082B11"/>
    <w:rsid w:val="00082E03"/>
    <w:rsid w:val="00083632"/>
    <w:rsid w:val="0008374A"/>
    <w:rsid w:val="00084037"/>
    <w:rsid w:val="000845A2"/>
    <w:rsid w:val="00090AD3"/>
    <w:rsid w:val="000923BD"/>
    <w:rsid w:val="000928FC"/>
    <w:rsid w:val="00094350"/>
    <w:rsid w:val="00095CFA"/>
    <w:rsid w:val="000A0D86"/>
    <w:rsid w:val="000A18C5"/>
    <w:rsid w:val="000A296A"/>
    <w:rsid w:val="000A41D3"/>
    <w:rsid w:val="000A4518"/>
    <w:rsid w:val="000A4863"/>
    <w:rsid w:val="000A56A6"/>
    <w:rsid w:val="000A56E6"/>
    <w:rsid w:val="000A5EC7"/>
    <w:rsid w:val="000A633A"/>
    <w:rsid w:val="000A6789"/>
    <w:rsid w:val="000A762D"/>
    <w:rsid w:val="000A7723"/>
    <w:rsid w:val="000A7EAD"/>
    <w:rsid w:val="000B0263"/>
    <w:rsid w:val="000B0E94"/>
    <w:rsid w:val="000B197C"/>
    <w:rsid w:val="000B3D54"/>
    <w:rsid w:val="000B4E45"/>
    <w:rsid w:val="000B7017"/>
    <w:rsid w:val="000B762E"/>
    <w:rsid w:val="000B7E2B"/>
    <w:rsid w:val="000C646F"/>
    <w:rsid w:val="000D0544"/>
    <w:rsid w:val="000D222D"/>
    <w:rsid w:val="000D2742"/>
    <w:rsid w:val="000D2E3D"/>
    <w:rsid w:val="000D33C9"/>
    <w:rsid w:val="000D3EA6"/>
    <w:rsid w:val="000D4E10"/>
    <w:rsid w:val="000D6CBC"/>
    <w:rsid w:val="000D7C24"/>
    <w:rsid w:val="000D7D46"/>
    <w:rsid w:val="000E0238"/>
    <w:rsid w:val="000E1AF6"/>
    <w:rsid w:val="000E314E"/>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62D"/>
    <w:rsid w:val="00114BAD"/>
    <w:rsid w:val="00115793"/>
    <w:rsid w:val="00116DEC"/>
    <w:rsid w:val="00122B9C"/>
    <w:rsid w:val="00122CAF"/>
    <w:rsid w:val="00123C9F"/>
    <w:rsid w:val="00124C0C"/>
    <w:rsid w:val="0012563E"/>
    <w:rsid w:val="00131889"/>
    <w:rsid w:val="00131CE1"/>
    <w:rsid w:val="001326C5"/>
    <w:rsid w:val="001336EF"/>
    <w:rsid w:val="0013541A"/>
    <w:rsid w:val="00135CD7"/>
    <w:rsid w:val="00137263"/>
    <w:rsid w:val="00140514"/>
    <w:rsid w:val="00141C2D"/>
    <w:rsid w:val="0014222D"/>
    <w:rsid w:val="0014395C"/>
    <w:rsid w:val="00144B66"/>
    <w:rsid w:val="001452D8"/>
    <w:rsid w:val="001457D1"/>
    <w:rsid w:val="00146419"/>
    <w:rsid w:val="00151295"/>
    <w:rsid w:val="00151EA9"/>
    <w:rsid w:val="001526C7"/>
    <w:rsid w:val="00152DB1"/>
    <w:rsid w:val="00154B2E"/>
    <w:rsid w:val="00156826"/>
    <w:rsid w:val="00157183"/>
    <w:rsid w:val="00161E06"/>
    <w:rsid w:val="00162830"/>
    <w:rsid w:val="001634F9"/>
    <w:rsid w:val="0016376E"/>
    <w:rsid w:val="00163EC4"/>
    <w:rsid w:val="00166457"/>
    <w:rsid w:val="001672E3"/>
    <w:rsid w:val="00170234"/>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4868"/>
    <w:rsid w:val="00194AED"/>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2A1"/>
    <w:rsid w:val="001C5A6D"/>
    <w:rsid w:val="001C62C4"/>
    <w:rsid w:val="001C7263"/>
    <w:rsid w:val="001D1153"/>
    <w:rsid w:val="001D1507"/>
    <w:rsid w:val="001D2DF8"/>
    <w:rsid w:val="001D3E4E"/>
    <w:rsid w:val="001D44C8"/>
    <w:rsid w:val="001D4906"/>
    <w:rsid w:val="001D4FF2"/>
    <w:rsid w:val="001D5D16"/>
    <w:rsid w:val="001D7000"/>
    <w:rsid w:val="001E1402"/>
    <w:rsid w:val="001E2920"/>
    <w:rsid w:val="001E2AC1"/>
    <w:rsid w:val="001E306D"/>
    <w:rsid w:val="001E3217"/>
    <w:rsid w:val="001E4B44"/>
    <w:rsid w:val="001E7C28"/>
    <w:rsid w:val="001E7E1D"/>
    <w:rsid w:val="001F2743"/>
    <w:rsid w:val="001F2FDE"/>
    <w:rsid w:val="001F4A2F"/>
    <w:rsid w:val="001F5C0F"/>
    <w:rsid w:val="00200994"/>
    <w:rsid w:val="00200C7F"/>
    <w:rsid w:val="0020101F"/>
    <w:rsid w:val="002015D7"/>
    <w:rsid w:val="002045EA"/>
    <w:rsid w:val="0020471D"/>
    <w:rsid w:val="0020668D"/>
    <w:rsid w:val="00207E9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2D63"/>
    <w:rsid w:val="0024303A"/>
    <w:rsid w:val="00243DB8"/>
    <w:rsid w:val="002459E5"/>
    <w:rsid w:val="00246333"/>
    <w:rsid w:val="00246B70"/>
    <w:rsid w:val="0024700D"/>
    <w:rsid w:val="00253F12"/>
    <w:rsid w:val="00255FBD"/>
    <w:rsid w:val="00256E74"/>
    <w:rsid w:val="00257E03"/>
    <w:rsid w:val="0026026A"/>
    <w:rsid w:val="00260828"/>
    <w:rsid w:val="00261C6B"/>
    <w:rsid w:val="002622D7"/>
    <w:rsid w:val="00263411"/>
    <w:rsid w:val="00263E34"/>
    <w:rsid w:val="00264C91"/>
    <w:rsid w:val="002716B4"/>
    <w:rsid w:val="00271ABD"/>
    <w:rsid w:val="00272171"/>
    <w:rsid w:val="00272392"/>
    <w:rsid w:val="00274B90"/>
    <w:rsid w:val="002762C6"/>
    <w:rsid w:val="0028528E"/>
    <w:rsid w:val="00285D35"/>
    <w:rsid w:val="002860FD"/>
    <w:rsid w:val="00286D66"/>
    <w:rsid w:val="002873F4"/>
    <w:rsid w:val="002911D0"/>
    <w:rsid w:val="00291F30"/>
    <w:rsid w:val="00294358"/>
    <w:rsid w:val="00295A64"/>
    <w:rsid w:val="002A048B"/>
    <w:rsid w:val="002A19C9"/>
    <w:rsid w:val="002A2784"/>
    <w:rsid w:val="002A28F8"/>
    <w:rsid w:val="002A2F86"/>
    <w:rsid w:val="002A4AC9"/>
    <w:rsid w:val="002A61FD"/>
    <w:rsid w:val="002B1159"/>
    <w:rsid w:val="002B16DA"/>
    <w:rsid w:val="002B2A22"/>
    <w:rsid w:val="002B30C7"/>
    <w:rsid w:val="002B391F"/>
    <w:rsid w:val="002B4E09"/>
    <w:rsid w:val="002B6A9D"/>
    <w:rsid w:val="002B7C1E"/>
    <w:rsid w:val="002C39F4"/>
    <w:rsid w:val="002C463C"/>
    <w:rsid w:val="002C4BE5"/>
    <w:rsid w:val="002C69D7"/>
    <w:rsid w:val="002C7918"/>
    <w:rsid w:val="002D0844"/>
    <w:rsid w:val="002D2F6C"/>
    <w:rsid w:val="002D478F"/>
    <w:rsid w:val="002D485A"/>
    <w:rsid w:val="002D6010"/>
    <w:rsid w:val="002D76FB"/>
    <w:rsid w:val="002D7FFB"/>
    <w:rsid w:val="002E00DC"/>
    <w:rsid w:val="002E1712"/>
    <w:rsid w:val="002E2252"/>
    <w:rsid w:val="002E4D82"/>
    <w:rsid w:val="002E6449"/>
    <w:rsid w:val="002E67B7"/>
    <w:rsid w:val="002E721C"/>
    <w:rsid w:val="002F0576"/>
    <w:rsid w:val="002F2633"/>
    <w:rsid w:val="002F459B"/>
    <w:rsid w:val="002F4BEB"/>
    <w:rsid w:val="002F4D98"/>
    <w:rsid w:val="002F5E82"/>
    <w:rsid w:val="002F709B"/>
    <w:rsid w:val="002F714A"/>
    <w:rsid w:val="003010B3"/>
    <w:rsid w:val="0030234B"/>
    <w:rsid w:val="00302DA3"/>
    <w:rsid w:val="0030588D"/>
    <w:rsid w:val="003060ED"/>
    <w:rsid w:val="003121D7"/>
    <w:rsid w:val="00312EA1"/>
    <w:rsid w:val="00315554"/>
    <w:rsid w:val="00315CC2"/>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4CFA"/>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698F"/>
    <w:rsid w:val="00377901"/>
    <w:rsid w:val="00380022"/>
    <w:rsid w:val="0038016E"/>
    <w:rsid w:val="003805A4"/>
    <w:rsid w:val="00381079"/>
    <w:rsid w:val="00383FB7"/>
    <w:rsid w:val="003864AB"/>
    <w:rsid w:val="003864D6"/>
    <w:rsid w:val="003868F7"/>
    <w:rsid w:val="0038705A"/>
    <w:rsid w:val="003877D3"/>
    <w:rsid w:val="00387DCB"/>
    <w:rsid w:val="00390B40"/>
    <w:rsid w:val="00391811"/>
    <w:rsid w:val="003A0108"/>
    <w:rsid w:val="003A032A"/>
    <w:rsid w:val="003A07E9"/>
    <w:rsid w:val="003A07FC"/>
    <w:rsid w:val="003A2D9B"/>
    <w:rsid w:val="003A63BE"/>
    <w:rsid w:val="003A658F"/>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3F69F8"/>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22A7"/>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18FD"/>
    <w:rsid w:val="00442788"/>
    <w:rsid w:val="00445C43"/>
    <w:rsid w:val="004469E0"/>
    <w:rsid w:val="004503BB"/>
    <w:rsid w:val="00452076"/>
    <w:rsid w:val="004534D3"/>
    <w:rsid w:val="00453AF6"/>
    <w:rsid w:val="00453CD4"/>
    <w:rsid w:val="00455616"/>
    <w:rsid w:val="00455EF0"/>
    <w:rsid w:val="00457AC1"/>
    <w:rsid w:val="00457E2D"/>
    <w:rsid w:val="00461C05"/>
    <w:rsid w:val="004631ED"/>
    <w:rsid w:val="004638C4"/>
    <w:rsid w:val="00464AC1"/>
    <w:rsid w:val="00464FF1"/>
    <w:rsid w:val="00467156"/>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22CC"/>
    <w:rsid w:val="004926BA"/>
    <w:rsid w:val="004943F5"/>
    <w:rsid w:val="00494507"/>
    <w:rsid w:val="00496F71"/>
    <w:rsid w:val="00497531"/>
    <w:rsid w:val="00497B16"/>
    <w:rsid w:val="004A023E"/>
    <w:rsid w:val="004A23B7"/>
    <w:rsid w:val="004A3117"/>
    <w:rsid w:val="004A40C7"/>
    <w:rsid w:val="004A470B"/>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2659"/>
    <w:rsid w:val="0050321D"/>
    <w:rsid w:val="00503D70"/>
    <w:rsid w:val="00504373"/>
    <w:rsid w:val="00504CCF"/>
    <w:rsid w:val="005073FF"/>
    <w:rsid w:val="00507A46"/>
    <w:rsid w:val="00507C49"/>
    <w:rsid w:val="00510087"/>
    <w:rsid w:val="0051048C"/>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668"/>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189A"/>
    <w:rsid w:val="005C48CB"/>
    <w:rsid w:val="005C5052"/>
    <w:rsid w:val="005D0327"/>
    <w:rsid w:val="005D0C62"/>
    <w:rsid w:val="005D12AB"/>
    <w:rsid w:val="005D523C"/>
    <w:rsid w:val="005D599A"/>
    <w:rsid w:val="005D69DF"/>
    <w:rsid w:val="005D6CBA"/>
    <w:rsid w:val="005E14F3"/>
    <w:rsid w:val="005E34B8"/>
    <w:rsid w:val="005E5204"/>
    <w:rsid w:val="005E55C8"/>
    <w:rsid w:val="005E61F6"/>
    <w:rsid w:val="005E704B"/>
    <w:rsid w:val="005F018D"/>
    <w:rsid w:val="005F01A0"/>
    <w:rsid w:val="005F198B"/>
    <w:rsid w:val="005F1D4C"/>
    <w:rsid w:val="005F3996"/>
    <w:rsid w:val="005F5300"/>
    <w:rsid w:val="005F54D4"/>
    <w:rsid w:val="005F5516"/>
    <w:rsid w:val="006002C0"/>
    <w:rsid w:val="00603C55"/>
    <w:rsid w:val="00604797"/>
    <w:rsid w:val="006056CC"/>
    <w:rsid w:val="0060725F"/>
    <w:rsid w:val="00611D5E"/>
    <w:rsid w:val="006123F1"/>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5F0"/>
    <w:rsid w:val="00644961"/>
    <w:rsid w:val="006449BA"/>
    <w:rsid w:val="00644B84"/>
    <w:rsid w:val="00646823"/>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75A39"/>
    <w:rsid w:val="006809B5"/>
    <w:rsid w:val="00681CAA"/>
    <w:rsid w:val="00681DF6"/>
    <w:rsid w:val="00682EB0"/>
    <w:rsid w:val="00683F56"/>
    <w:rsid w:val="00685A8F"/>
    <w:rsid w:val="00686A12"/>
    <w:rsid w:val="00686A8C"/>
    <w:rsid w:val="0069094E"/>
    <w:rsid w:val="00691168"/>
    <w:rsid w:val="0069398F"/>
    <w:rsid w:val="00693C01"/>
    <w:rsid w:val="00695075"/>
    <w:rsid w:val="006A14B9"/>
    <w:rsid w:val="006A29D9"/>
    <w:rsid w:val="006A6B1E"/>
    <w:rsid w:val="006B0224"/>
    <w:rsid w:val="006B02AE"/>
    <w:rsid w:val="006B04A8"/>
    <w:rsid w:val="006B060F"/>
    <w:rsid w:val="006B089B"/>
    <w:rsid w:val="006B1ECD"/>
    <w:rsid w:val="006B232A"/>
    <w:rsid w:val="006B3585"/>
    <w:rsid w:val="006B36F5"/>
    <w:rsid w:val="006B3B28"/>
    <w:rsid w:val="006B562B"/>
    <w:rsid w:val="006B5B93"/>
    <w:rsid w:val="006B6F61"/>
    <w:rsid w:val="006C00AE"/>
    <w:rsid w:val="006C010E"/>
    <w:rsid w:val="006C207F"/>
    <w:rsid w:val="006C2CD3"/>
    <w:rsid w:val="006C416A"/>
    <w:rsid w:val="006C4D08"/>
    <w:rsid w:val="006D03E9"/>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06A3F"/>
    <w:rsid w:val="00710D5C"/>
    <w:rsid w:val="00712209"/>
    <w:rsid w:val="0071243F"/>
    <w:rsid w:val="007124F3"/>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3160"/>
    <w:rsid w:val="0073551A"/>
    <w:rsid w:val="00736116"/>
    <w:rsid w:val="00737169"/>
    <w:rsid w:val="007372E3"/>
    <w:rsid w:val="007441C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7ADF"/>
    <w:rsid w:val="007706B5"/>
    <w:rsid w:val="00771AAC"/>
    <w:rsid w:val="00776F3A"/>
    <w:rsid w:val="00780029"/>
    <w:rsid w:val="00780AA6"/>
    <w:rsid w:val="00780B12"/>
    <w:rsid w:val="00780FB8"/>
    <w:rsid w:val="00781160"/>
    <w:rsid w:val="00781D20"/>
    <w:rsid w:val="007820AA"/>
    <w:rsid w:val="00785179"/>
    <w:rsid w:val="00785D1B"/>
    <w:rsid w:val="00786CC9"/>
    <w:rsid w:val="00786DAF"/>
    <w:rsid w:val="007876AB"/>
    <w:rsid w:val="00787741"/>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90E"/>
    <w:rsid w:val="007B4F24"/>
    <w:rsid w:val="007B5201"/>
    <w:rsid w:val="007B6272"/>
    <w:rsid w:val="007B680F"/>
    <w:rsid w:val="007B6A00"/>
    <w:rsid w:val="007B6CEE"/>
    <w:rsid w:val="007C0B77"/>
    <w:rsid w:val="007C2A22"/>
    <w:rsid w:val="007C31B1"/>
    <w:rsid w:val="007C36F6"/>
    <w:rsid w:val="007C4F6D"/>
    <w:rsid w:val="007C597C"/>
    <w:rsid w:val="007C5987"/>
    <w:rsid w:val="007C6906"/>
    <w:rsid w:val="007D1F8C"/>
    <w:rsid w:val="007D2C13"/>
    <w:rsid w:val="007D383A"/>
    <w:rsid w:val="007D38CC"/>
    <w:rsid w:val="007D408E"/>
    <w:rsid w:val="007D4434"/>
    <w:rsid w:val="007D4917"/>
    <w:rsid w:val="007D4A12"/>
    <w:rsid w:val="007D5D6F"/>
    <w:rsid w:val="007D64AC"/>
    <w:rsid w:val="007D6E12"/>
    <w:rsid w:val="007E1AA3"/>
    <w:rsid w:val="007E51FC"/>
    <w:rsid w:val="007E530B"/>
    <w:rsid w:val="007E6DAD"/>
    <w:rsid w:val="007E7491"/>
    <w:rsid w:val="007E77CB"/>
    <w:rsid w:val="007F1FF6"/>
    <w:rsid w:val="007F3C27"/>
    <w:rsid w:val="007F3C80"/>
    <w:rsid w:val="007F4322"/>
    <w:rsid w:val="007F4357"/>
    <w:rsid w:val="007F4382"/>
    <w:rsid w:val="007F5644"/>
    <w:rsid w:val="007F56AB"/>
    <w:rsid w:val="007F58D6"/>
    <w:rsid w:val="007F6B2C"/>
    <w:rsid w:val="007F7342"/>
    <w:rsid w:val="007F7CDD"/>
    <w:rsid w:val="00803773"/>
    <w:rsid w:val="0080395B"/>
    <w:rsid w:val="00804B88"/>
    <w:rsid w:val="00804DDF"/>
    <w:rsid w:val="008053A5"/>
    <w:rsid w:val="00805738"/>
    <w:rsid w:val="008061C6"/>
    <w:rsid w:val="0080667B"/>
    <w:rsid w:val="00806904"/>
    <w:rsid w:val="00807541"/>
    <w:rsid w:val="00811389"/>
    <w:rsid w:val="00811E3A"/>
    <w:rsid w:val="00812D23"/>
    <w:rsid w:val="00813223"/>
    <w:rsid w:val="00814F75"/>
    <w:rsid w:val="008154A9"/>
    <w:rsid w:val="008164D9"/>
    <w:rsid w:val="00817069"/>
    <w:rsid w:val="00821462"/>
    <w:rsid w:val="00822FC4"/>
    <w:rsid w:val="00823138"/>
    <w:rsid w:val="00824D85"/>
    <w:rsid w:val="00825024"/>
    <w:rsid w:val="008263D0"/>
    <w:rsid w:val="008276B6"/>
    <w:rsid w:val="00827769"/>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0B6"/>
    <w:rsid w:val="0086036E"/>
    <w:rsid w:val="00860BD4"/>
    <w:rsid w:val="00860C0B"/>
    <w:rsid w:val="008629C1"/>
    <w:rsid w:val="00862E24"/>
    <w:rsid w:val="0086313B"/>
    <w:rsid w:val="00863A6A"/>
    <w:rsid w:val="0086432B"/>
    <w:rsid w:val="00864BE6"/>
    <w:rsid w:val="0086558F"/>
    <w:rsid w:val="0087129B"/>
    <w:rsid w:val="00872D5E"/>
    <w:rsid w:val="008736BA"/>
    <w:rsid w:val="0087597C"/>
    <w:rsid w:val="008802D6"/>
    <w:rsid w:val="00880428"/>
    <w:rsid w:val="0088120A"/>
    <w:rsid w:val="00881228"/>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0E5"/>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1B72"/>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87E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0F3"/>
    <w:rsid w:val="009B5087"/>
    <w:rsid w:val="009B5097"/>
    <w:rsid w:val="009B5B56"/>
    <w:rsid w:val="009B5C63"/>
    <w:rsid w:val="009B5CE7"/>
    <w:rsid w:val="009B7413"/>
    <w:rsid w:val="009C1484"/>
    <w:rsid w:val="009C291E"/>
    <w:rsid w:val="009C29DC"/>
    <w:rsid w:val="009C386B"/>
    <w:rsid w:val="009C39AC"/>
    <w:rsid w:val="009C3B53"/>
    <w:rsid w:val="009C4C05"/>
    <w:rsid w:val="009C6B89"/>
    <w:rsid w:val="009D06C8"/>
    <w:rsid w:val="009D45E3"/>
    <w:rsid w:val="009D47C3"/>
    <w:rsid w:val="009D4BA4"/>
    <w:rsid w:val="009D4DC3"/>
    <w:rsid w:val="009D539B"/>
    <w:rsid w:val="009D7000"/>
    <w:rsid w:val="009E0007"/>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3E55"/>
    <w:rsid w:val="009F45BB"/>
    <w:rsid w:val="009F56E6"/>
    <w:rsid w:val="009F64F7"/>
    <w:rsid w:val="00A0036B"/>
    <w:rsid w:val="00A017B0"/>
    <w:rsid w:val="00A029A6"/>
    <w:rsid w:val="00A056BC"/>
    <w:rsid w:val="00A05A89"/>
    <w:rsid w:val="00A07369"/>
    <w:rsid w:val="00A07DC4"/>
    <w:rsid w:val="00A113DB"/>
    <w:rsid w:val="00A13A47"/>
    <w:rsid w:val="00A13FC0"/>
    <w:rsid w:val="00A14010"/>
    <w:rsid w:val="00A151B9"/>
    <w:rsid w:val="00A16F77"/>
    <w:rsid w:val="00A2032C"/>
    <w:rsid w:val="00A22EC5"/>
    <w:rsid w:val="00A234C2"/>
    <w:rsid w:val="00A238FD"/>
    <w:rsid w:val="00A248B6"/>
    <w:rsid w:val="00A25BAB"/>
    <w:rsid w:val="00A2614B"/>
    <w:rsid w:val="00A26831"/>
    <w:rsid w:val="00A26B97"/>
    <w:rsid w:val="00A305C9"/>
    <w:rsid w:val="00A34AF6"/>
    <w:rsid w:val="00A35B80"/>
    <w:rsid w:val="00A35E17"/>
    <w:rsid w:val="00A36566"/>
    <w:rsid w:val="00A4086E"/>
    <w:rsid w:val="00A41577"/>
    <w:rsid w:val="00A43719"/>
    <w:rsid w:val="00A43C77"/>
    <w:rsid w:val="00A441B1"/>
    <w:rsid w:val="00A44DBB"/>
    <w:rsid w:val="00A45375"/>
    <w:rsid w:val="00A470CC"/>
    <w:rsid w:val="00A47200"/>
    <w:rsid w:val="00A47E64"/>
    <w:rsid w:val="00A50574"/>
    <w:rsid w:val="00A507E3"/>
    <w:rsid w:val="00A507F2"/>
    <w:rsid w:val="00A50C13"/>
    <w:rsid w:val="00A519FB"/>
    <w:rsid w:val="00A520BB"/>
    <w:rsid w:val="00A527A2"/>
    <w:rsid w:val="00A55DD2"/>
    <w:rsid w:val="00A56E8D"/>
    <w:rsid w:val="00A573E9"/>
    <w:rsid w:val="00A61124"/>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62CD"/>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103D"/>
    <w:rsid w:val="00AF3C60"/>
    <w:rsid w:val="00AF4FC4"/>
    <w:rsid w:val="00AF67B3"/>
    <w:rsid w:val="00B00680"/>
    <w:rsid w:val="00B01895"/>
    <w:rsid w:val="00B01E36"/>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C39"/>
    <w:rsid w:val="00B40EAE"/>
    <w:rsid w:val="00B411FC"/>
    <w:rsid w:val="00B42371"/>
    <w:rsid w:val="00B44151"/>
    <w:rsid w:val="00B4498C"/>
    <w:rsid w:val="00B45200"/>
    <w:rsid w:val="00B4666E"/>
    <w:rsid w:val="00B469A1"/>
    <w:rsid w:val="00B47E42"/>
    <w:rsid w:val="00B5039A"/>
    <w:rsid w:val="00B533DE"/>
    <w:rsid w:val="00B53DAC"/>
    <w:rsid w:val="00B554B8"/>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6555"/>
    <w:rsid w:val="00B7748C"/>
    <w:rsid w:val="00B7799F"/>
    <w:rsid w:val="00B77A2A"/>
    <w:rsid w:val="00B83081"/>
    <w:rsid w:val="00B8377E"/>
    <w:rsid w:val="00B83BBC"/>
    <w:rsid w:val="00B87472"/>
    <w:rsid w:val="00B91E00"/>
    <w:rsid w:val="00B92CB0"/>
    <w:rsid w:val="00B93AE3"/>
    <w:rsid w:val="00B9799F"/>
    <w:rsid w:val="00B97AFC"/>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D6AB6"/>
    <w:rsid w:val="00BE0396"/>
    <w:rsid w:val="00BE1DC5"/>
    <w:rsid w:val="00BE280F"/>
    <w:rsid w:val="00BE4FBB"/>
    <w:rsid w:val="00BF050A"/>
    <w:rsid w:val="00BF1451"/>
    <w:rsid w:val="00BF20EF"/>
    <w:rsid w:val="00BF430C"/>
    <w:rsid w:val="00BF56DA"/>
    <w:rsid w:val="00BF68DB"/>
    <w:rsid w:val="00BF6E24"/>
    <w:rsid w:val="00C0563D"/>
    <w:rsid w:val="00C0646E"/>
    <w:rsid w:val="00C1129D"/>
    <w:rsid w:val="00C119E3"/>
    <w:rsid w:val="00C1208B"/>
    <w:rsid w:val="00C125E8"/>
    <w:rsid w:val="00C14665"/>
    <w:rsid w:val="00C16D5F"/>
    <w:rsid w:val="00C20364"/>
    <w:rsid w:val="00C20914"/>
    <w:rsid w:val="00C20CEE"/>
    <w:rsid w:val="00C20F91"/>
    <w:rsid w:val="00C214BE"/>
    <w:rsid w:val="00C247CF"/>
    <w:rsid w:val="00C31BA4"/>
    <w:rsid w:val="00C3268C"/>
    <w:rsid w:val="00C326D8"/>
    <w:rsid w:val="00C32982"/>
    <w:rsid w:val="00C33A36"/>
    <w:rsid w:val="00C34142"/>
    <w:rsid w:val="00C36D6B"/>
    <w:rsid w:val="00C3701C"/>
    <w:rsid w:val="00C41110"/>
    <w:rsid w:val="00C43E95"/>
    <w:rsid w:val="00C441BA"/>
    <w:rsid w:val="00C50304"/>
    <w:rsid w:val="00C506FF"/>
    <w:rsid w:val="00C50D1D"/>
    <w:rsid w:val="00C5263D"/>
    <w:rsid w:val="00C52DB4"/>
    <w:rsid w:val="00C54358"/>
    <w:rsid w:val="00C55294"/>
    <w:rsid w:val="00C55DB6"/>
    <w:rsid w:val="00C56655"/>
    <w:rsid w:val="00C60F20"/>
    <w:rsid w:val="00C61D41"/>
    <w:rsid w:val="00C62AB2"/>
    <w:rsid w:val="00C643DE"/>
    <w:rsid w:val="00C64EC7"/>
    <w:rsid w:val="00C66069"/>
    <w:rsid w:val="00C67C84"/>
    <w:rsid w:val="00C7094E"/>
    <w:rsid w:val="00C7103A"/>
    <w:rsid w:val="00C711FC"/>
    <w:rsid w:val="00C7740B"/>
    <w:rsid w:val="00C80075"/>
    <w:rsid w:val="00C81168"/>
    <w:rsid w:val="00C82077"/>
    <w:rsid w:val="00C82A15"/>
    <w:rsid w:val="00C836B5"/>
    <w:rsid w:val="00C85790"/>
    <w:rsid w:val="00C867E2"/>
    <w:rsid w:val="00C90147"/>
    <w:rsid w:val="00C9087C"/>
    <w:rsid w:val="00C91548"/>
    <w:rsid w:val="00C943C8"/>
    <w:rsid w:val="00C94F77"/>
    <w:rsid w:val="00C95F27"/>
    <w:rsid w:val="00C96561"/>
    <w:rsid w:val="00C9784B"/>
    <w:rsid w:val="00CA0B23"/>
    <w:rsid w:val="00CA15F2"/>
    <w:rsid w:val="00CA1C8F"/>
    <w:rsid w:val="00CA4420"/>
    <w:rsid w:val="00CA491C"/>
    <w:rsid w:val="00CA5715"/>
    <w:rsid w:val="00CA58D4"/>
    <w:rsid w:val="00CB174A"/>
    <w:rsid w:val="00CB2B3D"/>
    <w:rsid w:val="00CB32B5"/>
    <w:rsid w:val="00CB48E8"/>
    <w:rsid w:val="00CB5052"/>
    <w:rsid w:val="00CB6954"/>
    <w:rsid w:val="00CB7188"/>
    <w:rsid w:val="00CB7DDC"/>
    <w:rsid w:val="00CC0994"/>
    <w:rsid w:val="00CC0C8C"/>
    <w:rsid w:val="00CC191F"/>
    <w:rsid w:val="00CC2376"/>
    <w:rsid w:val="00CC5421"/>
    <w:rsid w:val="00CC76C6"/>
    <w:rsid w:val="00CC7BCA"/>
    <w:rsid w:val="00CD295A"/>
    <w:rsid w:val="00CD3598"/>
    <w:rsid w:val="00CD3E83"/>
    <w:rsid w:val="00CD59E6"/>
    <w:rsid w:val="00CD5E2C"/>
    <w:rsid w:val="00CD783C"/>
    <w:rsid w:val="00CE1BAE"/>
    <w:rsid w:val="00CE235F"/>
    <w:rsid w:val="00CE26F9"/>
    <w:rsid w:val="00CE2CB7"/>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0B"/>
    <w:rsid w:val="00D133FE"/>
    <w:rsid w:val="00D13689"/>
    <w:rsid w:val="00D15141"/>
    <w:rsid w:val="00D16060"/>
    <w:rsid w:val="00D16D7A"/>
    <w:rsid w:val="00D17F3E"/>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008"/>
    <w:rsid w:val="00D50F18"/>
    <w:rsid w:val="00D51459"/>
    <w:rsid w:val="00D52EFE"/>
    <w:rsid w:val="00D5468D"/>
    <w:rsid w:val="00D55319"/>
    <w:rsid w:val="00D56B44"/>
    <w:rsid w:val="00D63483"/>
    <w:rsid w:val="00D64064"/>
    <w:rsid w:val="00D64401"/>
    <w:rsid w:val="00D64933"/>
    <w:rsid w:val="00D64955"/>
    <w:rsid w:val="00D64C6F"/>
    <w:rsid w:val="00D652F9"/>
    <w:rsid w:val="00D65351"/>
    <w:rsid w:val="00D66529"/>
    <w:rsid w:val="00D67EFA"/>
    <w:rsid w:val="00D71885"/>
    <w:rsid w:val="00D72C35"/>
    <w:rsid w:val="00D7459C"/>
    <w:rsid w:val="00D747FE"/>
    <w:rsid w:val="00D76DC6"/>
    <w:rsid w:val="00D77589"/>
    <w:rsid w:val="00D77B0F"/>
    <w:rsid w:val="00D8144D"/>
    <w:rsid w:val="00D81A86"/>
    <w:rsid w:val="00D83044"/>
    <w:rsid w:val="00D83071"/>
    <w:rsid w:val="00D83E55"/>
    <w:rsid w:val="00D83EA6"/>
    <w:rsid w:val="00D84243"/>
    <w:rsid w:val="00D867A6"/>
    <w:rsid w:val="00D90285"/>
    <w:rsid w:val="00D91B56"/>
    <w:rsid w:val="00D92DAC"/>
    <w:rsid w:val="00D9318E"/>
    <w:rsid w:val="00D93739"/>
    <w:rsid w:val="00D94A95"/>
    <w:rsid w:val="00D94B4C"/>
    <w:rsid w:val="00D9504E"/>
    <w:rsid w:val="00D95304"/>
    <w:rsid w:val="00D95FD1"/>
    <w:rsid w:val="00D97FBF"/>
    <w:rsid w:val="00DA002A"/>
    <w:rsid w:val="00DA0512"/>
    <w:rsid w:val="00DA0BCD"/>
    <w:rsid w:val="00DA14FA"/>
    <w:rsid w:val="00DA49AE"/>
    <w:rsid w:val="00DA5C54"/>
    <w:rsid w:val="00DA6209"/>
    <w:rsid w:val="00DA676E"/>
    <w:rsid w:val="00DB17C8"/>
    <w:rsid w:val="00DB1E2A"/>
    <w:rsid w:val="00DB28D1"/>
    <w:rsid w:val="00DB2FEA"/>
    <w:rsid w:val="00DB53E3"/>
    <w:rsid w:val="00DB6E34"/>
    <w:rsid w:val="00DB715C"/>
    <w:rsid w:val="00DB71F7"/>
    <w:rsid w:val="00DC045E"/>
    <w:rsid w:val="00DC05AC"/>
    <w:rsid w:val="00DC193A"/>
    <w:rsid w:val="00DC1984"/>
    <w:rsid w:val="00DC2304"/>
    <w:rsid w:val="00DC2950"/>
    <w:rsid w:val="00DC50E6"/>
    <w:rsid w:val="00DD1141"/>
    <w:rsid w:val="00DD1889"/>
    <w:rsid w:val="00DD1EF9"/>
    <w:rsid w:val="00DD2119"/>
    <w:rsid w:val="00DD23BA"/>
    <w:rsid w:val="00DD2F1F"/>
    <w:rsid w:val="00DD45D1"/>
    <w:rsid w:val="00DD4E60"/>
    <w:rsid w:val="00DD5253"/>
    <w:rsid w:val="00DD5319"/>
    <w:rsid w:val="00DD63B5"/>
    <w:rsid w:val="00DD6595"/>
    <w:rsid w:val="00DD6921"/>
    <w:rsid w:val="00DD7B81"/>
    <w:rsid w:val="00DE0ECF"/>
    <w:rsid w:val="00DE1F7B"/>
    <w:rsid w:val="00DE4C83"/>
    <w:rsid w:val="00DE554D"/>
    <w:rsid w:val="00DE71A1"/>
    <w:rsid w:val="00DF0232"/>
    <w:rsid w:val="00DF070A"/>
    <w:rsid w:val="00DF0A36"/>
    <w:rsid w:val="00DF12A4"/>
    <w:rsid w:val="00DF2380"/>
    <w:rsid w:val="00DF2DAA"/>
    <w:rsid w:val="00DF4537"/>
    <w:rsid w:val="00DF692B"/>
    <w:rsid w:val="00E00C54"/>
    <w:rsid w:val="00E02123"/>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0A7"/>
    <w:rsid w:val="00E27AD8"/>
    <w:rsid w:val="00E30C60"/>
    <w:rsid w:val="00E3149F"/>
    <w:rsid w:val="00E33D5E"/>
    <w:rsid w:val="00E344FC"/>
    <w:rsid w:val="00E35019"/>
    <w:rsid w:val="00E3534A"/>
    <w:rsid w:val="00E35646"/>
    <w:rsid w:val="00E36AE4"/>
    <w:rsid w:val="00E373FB"/>
    <w:rsid w:val="00E405C2"/>
    <w:rsid w:val="00E40EE2"/>
    <w:rsid w:val="00E432D0"/>
    <w:rsid w:val="00E45A9A"/>
    <w:rsid w:val="00E45DF7"/>
    <w:rsid w:val="00E47066"/>
    <w:rsid w:val="00E47AB9"/>
    <w:rsid w:val="00E505EE"/>
    <w:rsid w:val="00E54F6A"/>
    <w:rsid w:val="00E5560C"/>
    <w:rsid w:val="00E56011"/>
    <w:rsid w:val="00E60540"/>
    <w:rsid w:val="00E608C3"/>
    <w:rsid w:val="00E624BF"/>
    <w:rsid w:val="00E65952"/>
    <w:rsid w:val="00E66012"/>
    <w:rsid w:val="00E663E1"/>
    <w:rsid w:val="00E70404"/>
    <w:rsid w:val="00E72C9D"/>
    <w:rsid w:val="00E73046"/>
    <w:rsid w:val="00E7364B"/>
    <w:rsid w:val="00E739BE"/>
    <w:rsid w:val="00E73CE9"/>
    <w:rsid w:val="00E74759"/>
    <w:rsid w:val="00E74FE2"/>
    <w:rsid w:val="00E75B18"/>
    <w:rsid w:val="00E80740"/>
    <w:rsid w:val="00E81829"/>
    <w:rsid w:val="00E81A78"/>
    <w:rsid w:val="00E82068"/>
    <w:rsid w:val="00E82DE9"/>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5629"/>
    <w:rsid w:val="00EB6247"/>
    <w:rsid w:val="00EB66E0"/>
    <w:rsid w:val="00EB6BEF"/>
    <w:rsid w:val="00EB73DB"/>
    <w:rsid w:val="00EC0E26"/>
    <w:rsid w:val="00EC162F"/>
    <w:rsid w:val="00EC1E89"/>
    <w:rsid w:val="00EC493C"/>
    <w:rsid w:val="00EC4C6E"/>
    <w:rsid w:val="00EC4FE6"/>
    <w:rsid w:val="00EC50EB"/>
    <w:rsid w:val="00EC6BAF"/>
    <w:rsid w:val="00EC742C"/>
    <w:rsid w:val="00ED0A60"/>
    <w:rsid w:val="00ED1416"/>
    <w:rsid w:val="00ED1604"/>
    <w:rsid w:val="00ED2687"/>
    <w:rsid w:val="00ED41B2"/>
    <w:rsid w:val="00ED4B34"/>
    <w:rsid w:val="00ED4C6D"/>
    <w:rsid w:val="00ED72DF"/>
    <w:rsid w:val="00EE06FE"/>
    <w:rsid w:val="00EE1B25"/>
    <w:rsid w:val="00EE36E7"/>
    <w:rsid w:val="00EE4318"/>
    <w:rsid w:val="00EE665F"/>
    <w:rsid w:val="00EE7C1B"/>
    <w:rsid w:val="00EE7F00"/>
    <w:rsid w:val="00EF00F7"/>
    <w:rsid w:val="00EF01C6"/>
    <w:rsid w:val="00EF0F84"/>
    <w:rsid w:val="00EF306C"/>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72A"/>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48EC"/>
    <w:rsid w:val="00F5617C"/>
    <w:rsid w:val="00F563CF"/>
    <w:rsid w:val="00F56AD6"/>
    <w:rsid w:val="00F56D9E"/>
    <w:rsid w:val="00F57211"/>
    <w:rsid w:val="00F61EE6"/>
    <w:rsid w:val="00F631D1"/>
    <w:rsid w:val="00F63B9E"/>
    <w:rsid w:val="00F65581"/>
    <w:rsid w:val="00F6728C"/>
    <w:rsid w:val="00F67EBE"/>
    <w:rsid w:val="00F70EEC"/>
    <w:rsid w:val="00F71602"/>
    <w:rsid w:val="00F7537F"/>
    <w:rsid w:val="00F77207"/>
    <w:rsid w:val="00F778FE"/>
    <w:rsid w:val="00F80D79"/>
    <w:rsid w:val="00F8225F"/>
    <w:rsid w:val="00F825E6"/>
    <w:rsid w:val="00F85A4D"/>
    <w:rsid w:val="00F8687C"/>
    <w:rsid w:val="00F87035"/>
    <w:rsid w:val="00F87794"/>
    <w:rsid w:val="00F91DC3"/>
    <w:rsid w:val="00F922D6"/>
    <w:rsid w:val="00F9437D"/>
    <w:rsid w:val="00F94F28"/>
    <w:rsid w:val="00F952B4"/>
    <w:rsid w:val="00F9557E"/>
    <w:rsid w:val="00F955AF"/>
    <w:rsid w:val="00F96870"/>
    <w:rsid w:val="00F96D16"/>
    <w:rsid w:val="00F975C3"/>
    <w:rsid w:val="00FA3E06"/>
    <w:rsid w:val="00FA5DD6"/>
    <w:rsid w:val="00FA7CD9"/>
    <w:rsid w:val="00FA7DA3"/>
    <w:rsid w:val="00FA7F8A"/>
    <w:rsid w:val="00FB0252"/>
    <w:rsid w:val="00FB0888"/>
    <w:rsid w:val="00FB0BCF"/>
    <w:rsid w:val="00FB249C"/>
    <w:rsid w:val="00FB25BC"/>
    <w:rsid w:val="00FB5ED7"/>
    <w:rsid w:val="00FC1BC6"/>
    <w:rsid w:val="00FC202F"/>
    <w:rsid w:val="00FC2D6E"/>
    <w:rsid w:val="00FC3D77"/>
    <w:rsid w:val="00FC5B24"/>
    <w:rsid w:val="00FC60C6"/>
    <w:rsid w:val="00FC71CD"/>
    <w:rsid w:val="00FD01C9"/>
    <w:rsid w:val="00FD02FE"/>
    <w:rsid w:val="00FD3D2D"/>
    <w:rsid w:val="00FD49DF"/>
    <w:rsid w:val="00FD52E4"/>
    <w:rsid w:val="00FD69A9"/>
    <w:rsid w:val="00FE2AD6"/>
    <w:rsid w:val="00FE34A9"/>
    <w:rsid w:val="00FE41D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5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Textosemformatao">
    <w:name w:val="Texto sem formatação"/>
    <w:basedOn w:val="Normal"/>
    <w:rsid w:val="006445F0"/>
    <w:pPr>
      <w:suppressAutoHyphens/>
      <w:jc w:val="left"/>
    </w:pPr>
    <w:rPr>
      <w:rFonts w:ascii="Courier New" w:eastAsia="Times New Roman"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Textosemformatao">
    <w:name w:val="Texto sem formatação"/>
    <w:basedOn w:val="Normal"/>
    <w:rsid w:val="006445F0"/>
    <w:pPr>
      <w:suppressAutoHyphens/>
      <w:jc w:val="left"/>
    </w:pPr>
    <w:rPr>
      <w:rFonts w:ascii="Courier New" w:eastAsia="Times New Roman" w:hAnsi="Courier New" w:cs="Courier New"/>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74446529">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1888324">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39043190">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16124335">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3793522">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0684307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44594427">
      <w:bodyDiv w:val="1"/>
      <w:marLeft w:val="0"/>
      <w:marRight w:val="0"/>
      <w:marTop w:val="0"/>
      <w:marBottom w:val="0"/>
      <w:divBdr>
        <w:top w:val="none" w:sz="0" w:space="0" w:color="auto"/>
        <w:left w:val="none" w:sz="0" w:space="0" w:color="auto"/>
        <w:bottom w:val="none" w:sz="0" w:space="0" w:color="auto"/>
        <w:right w:val="none" w:sz="0" w:space="0" w:color="auto"/>
      </w:divBdr>
    </w:div>
    <w:div w:id="1074204344">
      <w:bodyDiv w:val="1"/>
      <w:marLeft w:val="0"/>
      <w:marRight w:val="0"/>
      <w:marTop w:val="0"/>
      <w:marBottom w:val="0"/>
      <w:divBdr>
        <w:top w:val="none" w:sz="0" w:space="0" w:color="auto"/>
        <w:left w:val="none" w:sz="0" w:space="0" w:color="auto"/>
        <w:bottom w:val="none" w:sz="0" w:space="0" w:color="auto"/>
        <w:right w:val="none" w:sz="0" w:space="0" w:color="auto"/>
      </w:divBdr>
    </w:div>
    <w:div w:id="11933054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95257194">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483083509">
      <w:bodyDiv w:val="1"/>
      <w:marLeft w:val="0"/>
      <w:marRight w:val="0"/>
      <w:marTop w:val="0"/>
      <w:marBottom w:val="0"/>
      <w:divBdr>
        <w:top w:val="none" w:sz="0" w:space="0" w:color="auto"/>
        <w:left w:val="none" w:sz="0" w:space="0" w:color="auto"/>
        <w:bottom w:val="none" w:sz="0" w:space="0" w:color="auto"/>
        <w:right w:val="none" w:sz="0" w:space="0" w:color="auto"/>
      </w:divBdr>
    </w:div>
    <w:div w:id="1702049812">
      <w:bodyDiv w:val="1"/>
      <w:marLeft w:val="0"/>
      <w:marRight w:val="0"/>
      <w:marTop w:val="0"/>
      <w:marBottom w:val="0"/>
      <w:divBdr>
        <w:top w:val="none" w:sz="0" w:space="0" w:color="auto"/>
        <w:left w:val="none" w:sz="0" w:space="0" w:color="auto"/>
        <w:bottom w:val="none" w:sz="0" w:space="0" w:color="auto"/>
        <w:right w:val="none" w:sz="0" w:space="0" w:color="auto"/>
      </w:divBdr>
    </w:div>
    <w:div w:id="1736856843">
      <w:bodyDiv w:val="1"/>
      <w:marLeft w:val="0"/>
      <w:marRight w:val="0"/>
      <w:marTop w:val="0"/>
      <w:marBottom w:val="0"/>
      <w:divBdr>
        <w:top w:val="none" w:sz="0" w:space="0" w:color="auto"/>
        <w:left w:val="none" w:sz="0" w:space="0" w:color="auto"/>
        <w:bottom w:val="none" w:sz="0" w:space="0" w:color="auto"/>
        <w:right w:val="none" w:sz="0" w:space="0" w:color="auto"/>
      </w:divBdr>
    </w:div>
    <w:div w:id="1825318706">
      <w:bodyDiv w:val="1"/>
      <w:marLeft w:val="0"/>
      <w:marRight w:val="0"/>
      <w:marTop w:val="0"/>
      <w:marBottom w:val="0"/>
      <w:divBdr>
        <w:top w:val="none" w:sz="0" w:space="0" w:color="auto"/>
        <w:left w:val="none" w:sz="0" w:space="0" w:color="auto"/>
        <w:bottom w:val="none" w:sz="0" w:space="0" w:color="auto"/>
        <w:right w:val="none" w:sz="0" w:space="0" w:color="auto"/>
      </w:divBdr>
    </w:div>
    <w:div w:id="1861121942">
      <w:bodyDiv w:val="1"/>
      <w:marLeft w:val="0"/>
      <w:marRight w:val="0"/>
      <w:marTop w:val="0"/>
      <w:marBottom w:val="0"/>
      <w:divBdr>
        <w:top w:val="none" w:sz="0" w:space="0" w:color="auto"/>
        <w:left w:val="none" w:sz="0" w:space="0" w:color="auto"/>
        <w:bottom w:val="none" w:sz="0" w:space="0" w:color="auto"/>
        <w:right w:val="none" w:sz="0" w:space="0" w:color="auto"/>
      </w:divBdr>
    </w:div>
    <w:div w:id="1896963013">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Planilha_do_Microsoft_Excel_97-20031.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5E3F0-903A-49FA-A8A1-F2508350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355</Words>
  <Characters>1922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Denilson Pereira de Souza</cp:lastModifiedBy>
  <cp:revision>5</cp:revision>
  <cp:lastPrinted>2020-07-17T10:40:00Z</cp:lastPrinted>
  <dcterms:created xsi:type="dcterms:W3CDTF">2020-08-04T21:28:00Z</dcterms:created>
  <dcterms:modified xsi:type="dcterms:W3CDTF">2020-08-04T23:12:00Z</dcterms:modified>
</cp:coreProperties>
</file>